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4895F8" w14:textId="77777777" w:rsidR="00B20D52" w:rsidRDefault="00B20D52" w:rsidP="00B20D52">
      <w:pPr>
        <w:pStyle w:val="Ttulo1"/>
        <w:jc w:val="center"/>
        <w:rPr>
          <w:rFonts w:ascii="Fira Sans" w:hAnsi="Fira Sans"/>
          <w:color w:val="000000" w:themeColor="text1"/>
          <w:sz w:val="24"/>
          <w:szCs w:val="24"/>
          <w:lang w:val="pt-BR"/>
        </w:rPr>
      </w:pPr>
      <w:r w:rsidRPr="00B20D52">
        <w:rPr>
          <w:rFonts w:ascii="Fira Sans" w:hAnsi="Fira Sans"/>
          <w:color w:val="000000" w:themeColor="text1"/>
          <w:sz w:val="24"/>
          <w:szCs w:val="24"/>
          <w:lang w:val="pt-BR"/>
        </w:rPr>
        <w:t>ANEXO VIII – Formulário de submissão de proposta (Google Forms)</w:t>
      </w:r>
    </w:p>
    <w:p w14:paraId="3F7B254C" w14:textId="77777777" w:rsidR="00B20D52" w:rsidRPr="00B20D52" w:rsidRDefault="00B20D52" w:rsidP="00B20D52">
      <w:pPr>
        <w:rPr>
          <w:lang w:val="pt-BR"/>
        </w:rPr>
      </w:pPr>
    </w:p>
    <w:p w14:paraId="1859120C" w14:textId="77777777" w:rsidR="00B20D52" w:rsidRDefault="00B20D52" w:rsidP="00B20D52">
      <w:pPr>
        <w:jc w:val="both"/>
        <w:rPr>
          <w:rFonts w:ascii="Fira Sans" w:hAnsi="Fira Sans"/>
          <w:color w:val="000000" w:themeColor="text1"/>
          <w:sz w:val="24"/>
          <w:szCs w:val="24"/>
          <w:lang w:val="pt-BR"/>
        </w:rPr>
      </w:pPr>
      <w:r w:rsidRPr="00B20D52">
        <w:rPr>
          <w:rFonts w:ascii="Fira Sans" w:hAnsi="Fira Sans"/>
          <w:color w:val="000000" w:themeColor="text1"/>
          <w:sz w:val="24"/>
          <w:szCs w:val="24"/>
          <w:lang w:val="pt-BR"/>
        </w:rPr>
        <w:t>A documentação obrigatória prevista na Fase 1 deste Edital deverá ser anexada no campo específico ao final deste formulário, incluindo o ANEXO IV – Modelo – Proposta de Implementação do Núcleo da Sociobioeconomia.</w:t>
      </w:r>
    </w:p>
    <w:p w14:paraId="69A1FBF2" w14:textId="649B2761" w:rsidR="00B20D52" w:rsidRDefault="00B20D52" w:rsidP="00B20D52">
      <w:pPr>
        <w:jc w:val="both"/>
        <w:rPr>
          <w:rFonts w:ascii="Fira Sans" w:hAnsi="Fira Sans"/>
          <w:color w:val="000000" w:themeColor="text1"/>
          <w:sz w:val="24"/>
          <w:szCs w:val="24"/>
          <w:lang w:val="pt-BR"/>
        </w:rPr>
      </w:pPr>
      <w:r w:rsidRPr="00B20D52">
        <w:rPr>
          <w:rFonts w:ascii="Fira Sans" w:hAnsi="Fira Sans"/>
          <w:color w:val="000000" w:themeColor="text1"/>
          <w:sz w:val="24"/>
          <w:szCs w:val="24"/>
          <w:lang w:val="pt-BR"/>
        </w:rPr>
        <w:t>O envio incompleto ou inadequado da documentação poderá resultar na desclassificação da proposta.</w:t>
      </w:r>
    </w:p>
    <w:p w14:paraId="1E28A251" w14:textId="1627A79C" w:rsidR="00B20D52" w:rsidRPr="00B20D52" w:rsidRDefault="00B20D52" w:rsidP="00B20D52">
      <w:pPr>
        <w:jc w:val="both"/>
        <w:rPr>
          <w:rFonts w:ascii="Fira Sans" w:hAnsi="Fira Sans"/>
          <w:color w:val="000000" w:themeColor="text1"/>
          <w:sz w:val="24"/>
          <w:szCs w:val="24"/>
          <w:lang w:val="pt-BR"/>
        </w:rPr>
      </w:pPr>
      <w:r w:rsidRPr="00B20D52">
        <w:rPr>
          <w:rFonts w:ascii="Fira Sans" w:hAnsi="Fira Sans"/>
          <w:color w:val="000000" w:themeColor="text1"/>
          <w:sz w:val="24"/>
          <w:szCs w:val="24"/>
          <w:lang w:val="pt-BR"/>
        </w:rPr>
        <w:t>Recomenda-se organizar e revisar todos os documentos antes do encaminhamento, observando atentamente os formatos e nomenclaturas indicados no edital.</w:t>
      </w:r>
    </w:p>
    <w:p w14:paraId="17E7B40D" w14:textId="77777777" w:rsidR="00B20D52" w:rsidRPr="00B20D52" w:rsidRDefault="00B20D52" w:rsidP="00B20D52">
      <w:pPr>
        <w:pStyle w:val="Ttulo2"/>
        <w:rPr>
          <w:rFonts w:ascii="Fira Sans" w:hAnsi="Fira Sans"/>
          <w:color w:val="000000" w:themeColor="text1"/>
          <w:sz w:val="24"/>
          <w:szCs w:val="24"/>
          <w:lang w:val="pt-BR"/>
        </w:rPr>
      </w:pPr>
      <w:r w:rsidRPr="00B20D52">
        <w:rPr>
          <w:rFonts w:ascii="Fira Sans" w:hAnsi="Fira Sans"/>
          <w:color w:val="000000" w:themeColor="text1"/>
          <w:sz w:val="24"/>
          <w:szCs w:val="24"/>
          <w:lang w:val="pt-BR"/>
        </w:rPr>
        <w:t>I. Entidade Organização Líder</w:t>
      </w:r>
    </w:p>
    <w:p w14:paraId="2EF31A29" w14:textId="77777777" w:rsidR="00B20D52" w:rsidRPr="00B20D52" w:rsidRDefault="00B20D52" w:rsidP="00B20D52">
      <w:pPr>
        <w:rPr>
          <w:rFonts w:ascii="Fira Sans" w:hAnsi="Fira Sans"/>
          <w:color w:val="000000" w:themeColor="text1"/>
          <w:sz w:val="24"/>
          <w:szCs w:val="24"/>
          <w:lang w:val="pt-BR"/>
        </w:rPr>
      </w:pPr>
      <w:r w:rsidRPr="00B20D52">
        <w:rPr>
          <w:rFonts w:ascii="Fira Sans" w:hAnsi="Fira Sans"/>
          <w:color w:val="000000" w:themeColor="text1"/>
          <w:sz w:val="24"/>
          <w:szCs w:val="24"/>
          <w:lang w:val="pt-BR"/>
        </w:rPr>
        <w:t>1. Email *</w:t>
      </w:r>
    </w:p>
    <w:p w14:paraId="3F3F5CA7" w14:textId="77777777" w:rsidR="00B20D52" w:rsidRPr="00B20D52" w:rsidRDefault="00B20D52" w:rsidP="00B20D52">
      <w:pPr>
        <w:rPr>
          <w:rFonts w:ascii="Fira Sans" w:hAnsi="Fira Sans"/>
          <w:color w:val="000000" w:themeColor="text1"/>
          <w:sz w:val="24"/>
          <w:szCs w:val="24"/>
          <w:lang w:val="pt-BR"/>
        </w:rPr>
      </w:pPr>
      <w:r w:rsidRPr="00B20D52">
        <w:rPr>
          <w:rFonts w:ascii="Fira Sans" w:hAnsi="Fira Sans"/>
          <w:color w:val="000000" w:themeColor="text1"/>
          <w:sz w:val="24"/>
          <w:szCs w:val="24"/>
          <w:lang w:val="pt-BR"/>
        </w:rPr>
        <w:t>______________________________________________________________</w:t>
      </w:r>
    </w:p>
    <w:p w14:paraId="7CD250A0" w14:textId="77777777" w:rsidR="00B20D52" w:rsidRPr="00B20D52" w:rsidRDefault="00B20D52" w:rsidP="00B20D52">
      <w:pPr>
        <w:rPr>
          <w:rFonts w:ascii="Fira Sans" w:hAnsi="Fira Sans"/>
          <w:color w:val="000000" w:themeColor="text1"/>
          <w:sz w:val="24"/>
          <w:szCs w:val="24"/>
          <w:lang w:val="pt-BR"/>
        </w:rPr>
      </w:pPr>
      <w:r w:rsidRPr="00B20D52">
        <w:rPr>
          <w:rFonts w:ascii="Fira Sans" w:hAnsi="Fira Sans"/>
          <w:color w:val="000000" w:themeColor="text1"/>
          <w:sz w:val="24"/>
          <w:szCs w:val="24"/>
          <w:lang w:val="pt-BR"/>
        </w:rPr>
        <w:t>2. Nome completo da organização proponente: *</w:t>
      </w:r>
    </w:p>
    <w:p w14:paraId="2B6C01C9" w14:textId="77777777" w:rsidR="00B20D52" w:rsidRPr="00B20D52" w:rsidRDefault="00B20D52" w:rsidP="00B20D52">
      <w:pPr>
        <w:rPr>
          <w:rFonts w:ascii="Fira Sans" w:hAnsi="Fira Sans"/>
          <w:color w:val="000000" w:themeColor="text1"/>
          <w:sz w:val="24"/>
          <w:szCs w:val="24"/>
          <w:lang w:val="pt-BR"/>
        </w:rPr>
      </w:pPr>
      <w:r w:rsidRPr="00B20D52">
        <w:rPr>
          <w:rFonts w:ascii="Fira Sans" w:hAnsi="Fira Sans"/>
          <w:color w:val="000000" w:themeColor="text1"/>
          <w:sz w:val="24"/>
          <w:szCs w:val="24"/>
          <w:lang w:val="pt-BR"/>
        </w:rPr>
        <w:t>______________________________________________________________</w:t>
      </w:r>
    </w:p>
    <w:p w14:paraId="698D5901" w14:textId="77777777" w:rsidR="00B20D52" w:rsidRPr="00B20D52" w:rsidRDefault="00B20D52" w:rsidP="00B20D52">
      <w:pPr>
        <w:rPr>
          <w:rFonts w:ascii="Fira Sans" w:hAnsi="Fira Sans"/>
          <w:color w:val="000000" w:themeColor="text1"/>
          <w:sz w:val="24"/>
          <w:szCs w:val="24"/>
          <w:lang w:val="pt-BR"/>
        </w:rPr>
      </w:pPr>
      <w:r w:rsidRPr="00B20D52">
        <w:rPr>
          <w:rFonts w:ascii="Fira Sans" w:hAnsi="Fira Sans"/>
          <w:color w:val="000000" w:themeColor="text1"/>
          <w:sz w:val="24"/>
          <w:szCs w:val="24"/>
          <w:lang w:val="pt-BR"/>
        </w:rPr>
        <w:t>3. Natureza jurídica: *</w:t>
      </w:r>
    </w:p>
    <w:p w14:paraId="6E9C6529" w14:textId="77777777" w:rsidR="00B20D52" w:rsidRPr="00B20D52" w:rsidRDefault="00B20D52" w:rsidP="00B20D52">
      <w:pPr>
        <w:rPr>
          <w:rFonts w:ascii="Fira Sans" w:hAnsi="Fira Sans"/>
          <w:color w:val="000000" w:themeColor="text1"/>
          <w:sz w:val="24"/>
          <w:szCs w:val="24"/>
          <w:lang w:val="pt-BR"/>
        </w:rPr>
      </w:pPr>
      <w:r w:rsidRPr="00B20D52">
        <w:rPr>
          <w:rFonts w:ascii="Fira Sans" w:hAnsi="Fira Sans"/>
          <w:color w:val="000000" w:themeColor="text1"/>
          <w:sz w:val="24"/>
          <w:szCs w:val="24"/>
          <w:lang w:val="pt-BR"/>
        </w:rPr>
        <w:t>______________________________________________________________</w:t>
      </w:r>
    </w:p>
    <w:p w14:paraId="00E1C205" w14:textId="77777777" w:rsidR="00B20D52" w:rsidRPr="00B20D52" w:rsidRDefault="00B20D52" w:rsidP="00B20D52">
      <w:pPr>
        <w:rPr>
          <w:rFonts w:ascii="Fira Sans" w:hAnsi="Fira Sans"/>
          <w:color w:val="000000" w:themeColor="text1"/>
          <w:sz w:val="24"/>
          <w:szCs w:val="24"/>
          <w:lang w:val="pt-BR"/>
        </w:rPr>
      </w:pPr>
      <w:r w:rsidRPr="00B20D52">
        <w:rPr>
          <w:rFonts w:ascii="Fira Sans" w:hAnsi="Fira Sans"/>
          <w:color w:val="000000" w:themeColor="text1"/>
          <w:sz w:val="24"/>
          <w:szCs w:val="24"/>
          <w:lang w:val="pt-BR"/>
        </w:rPr>
        <w:t>4. Data de Fundação: *</w:t>
      </w:r>
    </w:p>
    <w:p w14:paraId="6FDCF17C" w14:textId="77777777" w:rsidR="00B20D52" w:rsidRPr="00B20D52" w:rsidRDefault="00B20D52" w:rsidP="00B20D52">
      <w:pPr>
        <w:rPr>
          <w:rFonts w:ascii="Fira Sans" w:hAnsi="Fira Sans"/>
          <w:color w:val="000000" w:themeColor="text1"/>
          <w:sz w:val="24"/>
          <w:szCs w:val="24"/>
          <w:lang w:val="pt-BR"/>
        </w:rPr>
      </w:pPr>
      <w:r w:rsidRPr="00B20D52">
        <w:rPr>
          <w:rFonts w:ascii="Fira Sans" w:hAnsi="Fira Sans"/>
          <w:color w:val="000000" w:themeColor="text1"/>
          <w:sz w:val="24"/>
          <w:szCs w:val="24"/>
          <w:lang w:val="pt-BR"/>
        </w:rPr>
        <w:t>______________________________________________________________</w:t>
      </w:r>
    </w:p>
    <w:p w14:paraId="0A2920AE" w14:textId="77777777" w:rsidR="00B20D52" w:rsidRPr="00B20D52" w:rsidRDefault="00B20D52" w:rsidP="00B20D52">
      <w:pPr>
        <w:rPr>
          <w:rFonts w:ascii="Fira Sans" w:hAnsi="Fira Sans"/>
          <w:color w:val="000000" w:themeColor="text1"/>
          <w:sz w:val="24"/>
          <w:szCs w:val="24"/>
          <w:lang w:val="pt-BR"/>
        </w:rPr>
      </w:pPr>
      <w:r w:rsidRPr="00B20D52">
        <w:rPr>
          <w:rFonts w:ascii="Fira Sans" w:hAnsi="Fira Sans"/>
          <w:color w:val="000000" w:themeColor="text1"/>
          <w:sz w:val="24"/>
          <w:szCs w:val="24"/>
          <w:lang w:val="pt-BR"/>
        </w:rPr>
        <w:t>5. CNPJ: *</w:t>
      </w:r>
    </w:p>
    <w:p w14:paraId="66D7712D" w14:textId="77777777" w:rsidR="00B20D52" w:rsidRPr="00B20D52" w:rsidRDefault="00B20D52" w:rsidP="00B20D52">
      <w:pPr>
        <w:rPr>
          <w:rFonts w:ascii="Fira Sans" w:hAnsi="Fira Sans"/>
          <w:color w:val="000000" w:themeColor="text1"/>
          <w:sz w:val="24"/>
          <w:szCs w:val="24"/>
          <w:lang w:val="pt-BR"/>
        </w:rPr>
      </w:pPr>
      <w:r w:rsidRPr="00B20D52">
        <w:rPr>
          <w:rFonts w:ascii="Fira Sans" w:hAnsi="Fira Sans"/>
          <w:color w:val="000000" w:themeColor="text1"/>
          <w:sz w:val="24"/>
          <w:szCs w:val="24"/>
          <w:lang w:val="pt-BR"/>
        </w:rPr>
        <w:t>______________________________________________________________</w:t>
      </w:r>
    </w:p>
    <w:p w14:paraId="721DAD80" w14:textId="77777777" w:rsidR="00B20D52" w:rsidRPr="00B20D52" w:rsidRDefault="00B20D52" w:rsidP="00B20D52">
      <w:pPr>
        <w:rPr>
          <w:rFonts w:ascii="Fira Sans" w:hAnsi="Fira Sans"/>
          <w:color w:val="000000" w:themeColor="text1"/>
          <w:sz w:val="24"/>
          <w:szCs w:val="24"/>
          <w:lang w:val="pt-BR"/>
        </w:rPr>
      </w:pPr>
      <w:r w:rsidRPr="00B20D52">
        <w:rPr>
          <w:rFonts w:ascii="Fira Sans" w:hAnsi="Fira Sans"/>
          <w:color w:val="000000" w:themeColor="text1"/>
          <w:sz w:val="24"/>
          <w:szCs w:val="24"/>
          <w:lang w:val="pt-BR"/>
        </w:rPr>
        <w:t>6. Endereço completo da organização: *</w:t>
      </w:r>
    </w:p>
    <w:p w14:paraId="779605C0" w14:textId="77777777" w:rsidR="00B20D52" w:rsidRPr="00B20D52" w:rsidRDefault="00B20D52" w:rsidP="00B20D52">
      <w:pPr>
        <w:rPr>
          <w:rFonts w:ascii="Fira Sans" w:hAnsi="Fira Sans"/>
          <w:color w:val="000000" w:themeColor="text1"/>
          <w:sz w:val="24"/>
          <w:szCs w:val="24"/>
          <w:lang w:val="pt-BR"/>
        </w:rPr>
      </w:pPr>
      <w:r w:rsidRPr="00B20D52">
        <w:rPr>
          <w:rFonts w:ascii="Fira Sans" w:hAnsi="Fira Sans"/>
          <w:color w:val="000000" w:themeColor="text1"/>
          <w:sz w:val="24"/>
          <w:szCs w:val="24"/>
          <w:lang w:val="pt-BR"/>
        </w:rPr>
        <w:t>______________________________________________________________</w:t>
      </w:r>
    </w:p>
    <w:p w14:paraId="51679980" w14:textId="77777777" w:rsidR="00B20D52" w:rsidRPr="00B20D52" w:rsidRDefault="00B20D52" w:rsidP="00B20D52">
      <w:pPr>
        <w:rPr>
          <w:rFonts w:ascii="Fira Sans" w:hAnsi="Fira Sans"/>
          <w:color w:val="000000" w:themeColor="text1"/>
          <w:sz w:val="24"/>
          <w:szCs w:val="24"/>
          <w:lang w:val="pt-BR"/>
        </w:rPr>
      </w:pPr>
      <w:r w:rsidRPr="00B20D52">
        <w:rPr>
          <w:rFonts w:ascii="Fira Sans" w:hAnsi="Fira Sans"/>
          <w:color w:val="000000" w:themeColor="text1"/>
          <w:sz w:val="24"/>
          <w:szCs w:val="24"/>
          <w:lang w:val="pt-BR"/>
        </w:rPr>
        <w:t>7. E-mail da Institucional: *</w:t>
      </w:r>
    </w:p>
    <w:p w14:paraId="0E789BFE" w14:textId="77777777" w:rsidR="00B20D52" w:rsidRPr="00B20D52" w:rsidRDefault="00B20D52" w:rsidP="00B20D52">
      <w:pPr>
        <w:rPr>
          <w:rFonts w:ascii="Fira Sans" w:hAnsi="Fira Sans"/>
          <w:color w:val="000000" w:themeColor="text1"/>
          <w:sz w:val="24"/>
          <w:szCs w:val="24"/>
          <w:lang w:val="pt-BR"/>
        </w:rPr>
      </w:pPr>
      <w:r w:rsidRPr="00B20D52">
        <w:rPr>
          <w:rFonts w:ascii="Fira Sans" w:hAnsi="Fira Sans"/>
          <w:color w:val="000000" w:themeColor="text1"/>
          <w:sz w:val="24"/>
          <w:szCs w:val="24"/>
          <w:lang w:val="pt-BR"/>
        </w:rPr>
        <w:t>______________________________________________________________</w:t>
      </w:r>
    </w:p>
    <w:p w14:paraId="4405269B" w14:textId="77777777" w:rsidR="00B20D52" w:rsidRPr="00B20D52" w:rsidRDefault="00B20D52" w:rsidP="00B20D52">
      <w:pPr>
        <w:rPr>
          <w:rFonts w:ascii="Fira Sans" w:hAnsi="Fira Sans"/>
          <w:color w:val="000000" w:themeColor="text1"/>
          <w:sz w:val="24"/>
          <w:szCs w:val="24"/>
          <w:lang w:val="pt-BR"/>
        </w:rPr>
      </w:pPr>
      <w:r w:rsidRPr="00B20D52">
        <w:rPr>
          <w:rFonts w:ascii="Fira Sans" w:hAnsi="Fira Sans"/>
          <w:color w:val="000000" w:themeColor="text1"/>
          <w:sz w:val="24"/>
          <w:szCs w:val="24"/>
          <w:lang w:val="pt-BR"/>
        </w:rPr>
        <w:lastRenderedPageBreak/>
        <w:t>8. Municípios/UFs onde atua (indicar se possui sede, filial ou atuação por projeto): *</w:t>
      </w:r>
    </w:p>
    <w:p w14:paraId="14A6DF27" w14:textId="77777777" w:rsidR="00B20D52" w:rsidRPr="00B20D52" w:rsidRDefault="00B20D52" w:rsidP="00B20D52">
      <w:pPr>
        <w:rPr>
          <w:rFonts w:ascii="Fira Sans" w:hAnsi="Fira Sans"/>
          <w:color w:val="000000" w:themeColor="text1"/>
          <w:sz w:val="24"/>
          <w:szCs w:val="24"/>
          <w:lang w:val="pt-BR"/>
        </w:rPr>
      </w:pPr>
      <w:r w:rsidRPr="00B20D52">
        <w:rPr>
          <w:rFonts w:ascii="Fira Sans" w:hAnsi="Fira Sans"/>
          <w:color w:val="000000" w:themeColor="text1"/>
          <w:sz w:val="24"/>
          <w:szCs w:val="24"/>
          <w:lang w:val="pt-BR"/>
        </w:rPr>
        <w:t>______________________________________________________________</w:t>
      </w:r>
    </w:p>
    <w:p w14:paraId="60CBA2A6" w14:textId="77777777" w:rsidR="00B20D52" w:rsidRPr="00B20D52" w:rsidRDefault="00B20D52" w:rsidP="00B20D52">
      <w:pPr>
        <w:rPr>
          <w:rFonts w:ascii="Fira Sans" w:hAnsi="Fira Sans"/>
          <w:color w:val="000000" w:themeColor="text1"/>
          <w:sz w:val="24"/>
          <w:szCs w:val="24"/>
          <w:lang w:val="pt-BR"/>
        </w:rPr>
      </w:pPr>
      <w:r w:rsidRPr="00B20D52">
        <w:rPr>
          <w:rFonts w:ascii="Fira Sans" w:hAnsi="Fira Sans"/>
          <w:color w:val="000000" w:themeColor="text1"/>
          <w:sz w:val="24"/>
          <w:szCs w:val="24"/>
          <w:lang w:val="pt-BR"/>
        </w:rPr>
        <w:t>9. Nome do ponto focal do projeto: *</w:t>
      </w:r>
    </w:p>
    <w:p w14:paraId="7F2B9F14" w14:textId="77777777" w:rsidR="00B20D52" w:rsidRPr="00B20D52" w:rsidRDefault="00B20D52" w:rsidP="00B20D52">
      <w:pPr>
        <w:rPr>
          <w:rFonts w:ascii="Fira Sans" w:hAnsi="Fira Sans"/>
          <w:color w:val="000000" w:themeColor="text1"/>
          <w:sz w:val="24"/>
          <w:szCs w:val="24"/>
          <w:lang w:val="pt-BR"/>
        </w:rPr>
      </w:pPr>
      <w:r w:rsidRPr="00B20D52">
        <w:rPr>
          <w:rFonts w:ascii="Fira Sans" w:hAnsi="Fira Sans"/>
          <w:color w:val="000000" w:themeColor="text1"/>
          <w:sz w:val="24"/>
          <w:szCs w:val="24"/>
          <w:lang w:val="pt-BR"/>
        </w:rPr>
        <w:t>______________________________________________________________</w:t>
      </w:r>
    </w:p>
    <w:p w14:paraId="4782CE3B" w14:textId="77777777" w:rsidR="00B20D52" w:rsidRPr="00B20D52" w:rsidRDefault="00B20D52" w:rsidP="00B20D52">
      <w:pPr>
        <w:rPr>
          <w:rFonts w:ascii="Fira Sans" w:hAnsi="Fira Sans"/>
          <w:color w:val="000000" w:themeColor="text1"/>
          <w:sz w:val="24"/>
          <w:szCs w:val="24"/>
          <w:lang w:val="pt-BR"/>
        </w:rPr>
      </w:pPr>
      <w:r w:rsidRPr="00B20D52">
        <w:rPr>
          <w:rFonts w:ascii="Fira Sans" w:hAnsi="Fira Sans"/>
          <w:color w:val="000000" w:themeColor="text1"/>
          <w:sz w:val="24"/>
          <w:szCs w:val="24"/>
          <w:lang w:val="pt-BR"/>
        </w:rPr>
        <w:t>10. E-mail do ponto focal do projeto: *</w:t>
      </w:r>
    </w:p>
    <w:p w14:paraId="002E92F7" w14:textId="77777777" w:rsidR="00B20D52" w:rsidRPr="00B20D52" w:rsidRDefault="00B20D52" w:rsidP="00B20D52">
      <w:pPr>
        <w:rPr>
          <w:rFonts w:ascii="Fira Sans" w:hAnsi="Fira Sans"/>
          <w:color w:val="000000" w:themeColor="text1"/>
          <w:sz w:val="24"/>
          <w:szCs w:val="24"/>
          <w:lang w:val="pt-BR"/>
        </w:rPr>
      </w:pPr>
      <w:r w:rsidRPr="00B20D52">
        <w:rPr>
          <w:rFonts w:ascii="Fira Sans" w:hAnsi="Fira Sans"/>
          <w:color w:val="000000" w:themeColor="text1"/>
          <w:sz w:val="24"/>
          <w:szCs w:val="24"/>
          <w:lang w:val="pt-BR"/>
        </w:rPr>
        <w:t>______________________________________________________________</w:t>
      </w:r>
    </w:p>
    <w:p w14:paraId="15C8C5EE" w14:textId="77777777" w:rsidR="00B20D52" w:rsidRPr="00B20D52" w:rsidRDefault="00B20D52" w:rsidP="00B20D52">
      <w:pPr>
        <w:rPr>
          <w:rFonts w:ascii="Fira Sans" w:hAnsi="Fira Sans"/>
          <w:color w:val="000000" w:themeColor="text1"/>
          <w:sz w:val="24"/>
          <w:szCs w:val="24"/>
          <w:lang w:val="pt-BR"/>
        </w:rPr>
      </w:pPr>
      <w:r w:rsidRPr="00B20D52">
        <w:rPr>
          <w:rFonts w:ascii="Fira Sans" w:hAnsi="Fira Sans"/>
          <w:color w:val="000000" w:themeColor="text1"/>
          <w:sz w:val="24"/>
          <w:szCs w:val="24"/>
          <w:lang w:val="pt-BR"/>
        </w:rPr>
        <w:t>11. Telefone para contato (com DDD): *</w:t>
      </w:r>
    </w:p>
    <w:p w14:paraId="525DF7C7" w14:textId="77777777" w:rsidR="00B20D52" w:rsidRPr="00B20D52" w:rsidRDefault="00B20D52" w:rsidP="00B20D52">
      <w:pPr>
        <w:rPr>
          <w:rFonts w:ascii="Fira Sans" w:hAnsi="Fira Sans"/>
          <w:color w:val="000000" w:themeColor="text1"/>
          <w:sz w:val="24"/>
          <w:szCs w:val="24"/>
          <w:lang w:val="pt-BR"/>
        </w:rPr>
      </w:pPr>
      <w:r w:rsidRPr="00B20D52">
        <w:rPr>
          <w:rFonts w:ascii="Fira Sans" w:hAnsi="Fira Sans"/>
          <w:color w:val="000000" w:themeColor="text1"/>
          <w:sz w:val="24"/>
          <w:szCs w:val="24"/>
          <w:lang w:val="pt-BR"/>
        </w:rPr>
        <w:t>______________________________________________________________</w:t>
      </w:r>
    </w:p>
    <w:p w14:paraId="79F77DF7" w14:textId="77777777" w:rsidR="00B20D52" w:rsidRPr="00B20D52" w:rsidRDefault="00B20D52" w:rsidP="00B20D52">
      <w:pPr>
        <w:rPr>
          <w:rFonts w:ascii="Fira Sans" w:hAnsi="Fira Sans"/>
          <w:color w:val="000000" w:themeColor="text1"/>
          <w:sz w:val="24"/>
          <w:szCs w:val="24"/>
          <w:lang w:val="pt-BR"/>
        </w:rPr>
      </w:pPr>
      <w:r w:rsidRPr="00B20D52">
        <w:rPr>
          <w:rFonts w:ascii="Fira Sans" w:hAnsi="Fira Sans"/>
          <w:color w:val="000000" w:themeColor="text1"/>
          <w:sz w:val="24"/>
          <w:szCs w:val="24"/>
          <w:lang w:val="pt-BR"/>
        </w:rPr>
        <w:t>12. Página institucional e Redes Sociais: Inserir o link *</w:t>
      </w:r>
    </w:p>
    <w:p w14:paraId="26A855A2" w14:textId="77777777" w:rsidR="00B20D52" w:rsidRPr="00B20D52" w:rsidRDefault="00B20D52" w:rsidP="00B20D52">
      <w:pPr>
        <w:rPr>
          <w:rFonts w:ascii="Fira Sans" w:hAnsi="Fira Sans"/>
          <w:color w:val="000000" w:themeColor="text1"/>
          <w:sz w:val="24"/>
          <w:szCs w:val="24"/>
          <w:lang w:val="pt-BR"/>
        </w:rPr>
      </w:pPr>
      <w:r w:rsidRPr="00B20D52">
        <w:rPr>
          <w:rFonts w:ascii="Fira Sans" w:hAnsi="Fira Sans"/>
          <w:color w:val="000000" w:themeColor="text1"/>
          <w:sz w:val="24"/>
          <w:szCs w:val="24"/>
          <w:lang w:val="pt-BR"/>
        </w:rPr>
        <w:t>______________________________________________________________</w:t>
      </w:r>
    </w:p>
    <w:p w14:paraId="22E9E6B8" w14:textId="77777777" w:rsidR="00B20D52" w:rsidRPr="00B20D52" w:rsidRDefault="00B20D52" w:rsidP="00B20D52">
      <w:pPr>
        <w:rPr>
          <w:rFonts w:ascii="Fira Sans" w:hAnsi="Fira Sans"/>
          <w:color w:val="000000" w:themeColor="text1"/>
          <w:sz w:val="24"/>
          <w:szCs w:val="24"/>
          <w:lang w:val="pt-BR"/>
        </w:rPr>
      </w:pPr>
      <w:r w:rsidRPr="00B20D52">
        <w:rPr>
          <w:rFonts w:ascii="Fira Sans" w:hAnsi="Fira Sans"/>
          <w:color w:val="000000" w:themeColor="text1"/>
          <w:sz w:val="24"/>
          <w:szCs w:val="24"/>
          <w:lang w:val="pt-BR"/>
        </w:rPr>
        <w:t>13. Breve histórico institucional (até 600 caracteres): *</w:t>
      </w:r>
    </w:p>
    <w:p w14:paraId="0244E389" w14:textId="77777777" w:rsidR="00B20D52" w:rsidRPr="00B20D52" w:rsidRDefault="00B20D52" w:rsidP="00B20D52">
      <w:pPr>
        <w:rPr>
          <w:rFonts w:ascii="Fira Sans" w:hAnsi="Fira Sans"/>
          <w:color w:val="000000" w:themeColor="text1"/>
          <w:sz w:val="24"/>
          <w:szCs w:val="24"/>
          <w:lang w:val="pt-BR"/>
        </w:rPr>
      </w:pPr>
      <w:r w:rsidRPr="00B20D52">
        <w:rPr>
          <w:rFonts w:ascii="Fira Sans" w:hAnsi="Fira Sans"/>
          <w:color w:val="000000" w:themeColor="text1"/>
          <w:sz w:val="24"/>
          <w:szCs w:val="24"/>
          <w:lang w:val="pt-BR"/>
        </w:rPr>
        <w:t>______________________________________________________________</w:t>
      </w:r>
    </w:p>
    <w:p w14:paraId="27D9A536" w14:textId="77777777" w:rsidR="00B20D52" w:rsidRPr="00B20D52" w:rsidRDefault="00B20D52" w:rsidP="00B20D52">
      <w:pPr>
        <w:pStyle w:val="Ttulo2"/>
        <w:rPr>
          <w:rFonts w:ascii="Fira Sans" w:hAnsi="Fira Sans"/>
          <w:color w:val="000000" w:themeColor="text1"/>
          <w:sz w:val="24"/>
          <w:szCs w:val="24"/>
          <w:lang w:val="pt-BR"/>
        </w:rPr>
      </w:pPr>
      <w:r w:rsidRPr="00B20D52">
        <w:rPr>
          <w:rFonts w:ascii="Fira Sans" w:hAnsi="Fira Sans"/>
          <w:color w:val="000000" w:themeColor="text1"/>
          <w:sz w:val="24"/>
          <w:szCs w:val="24"/>
          <w:lang w:val="pt-BR"/>
        </w:rPr>
        <w:t>III. Perfil do Público Atendido pelo Projeto</w:t>
      </w:r>
    </w:p>
    <w:p w14:paraId="63A3C310" w14:textId="77777777" w:rsidR="00B20D52" w:rsidRPr="00B20D52" w:rsidRDefault="00B20D52" w:rsidP="00B20D52">
      <w:pPr>
        <w:rPr>
          <w:rFonts w:ascii="Fira Sans" w:hAnsi="Fira Sans"/>
          <w:color w:val="000000" w:themeColor="text1"/>
          <w:sz w:val="24"/>
          <w:szCs w:val="24"/>
          <w:lang w:val="pt-BR"/>
        </w:rPr>
      </w:pPr>
      <w:r w:rsidRPr="00B20D52">
        <w:rPr>
          <w:rFonts w:ascii="Fira Sans" w:hAnsi="Fira Sans"/>
          <w:color w:val="000000" w:themeColor="text1"/>
          <w:sz w:val="24"/>
          <w:szCs w:val="24"/>
          <w:lang w:val="pt-BR"/>
        </w:rPr>
        <w:t>Nesta seção, descreva o perfil socioeconômico do público diretamente atendido pelo projeto, considerando seu componente social, segmentos representados e grau de articulação.</w:t>
      </w:r>
    </w:p>
    <w:p w14:paraId="1C7F215E" w14:textId="77777777" w:rsidR="00B20D52" w:rsidRPr="00B20D52" w:rsidRDefault="00B20D52" w:rsidP="00B20D52">
      <w:pPr>
        <w:rPr>
          <w:rFonts w:ascii="Fira Sans" w:hAnsi="Fira Sans"/>
          <w:color w:val="000000" w:themeColor="text1"/>
          <w:sz w:val="24"/>
          <w:szCs w:val="24"/>
          <w:lang w:val="pt-BR"/>
        </w:rPr>
      </w:pPr>
      <w:r w:rsidRPr="00B20D52">
        <w:rPr>
          <w:rFonts w:ascii="Fira Sans" w:hAnsi="Fira Sans"/>
          <w:color w:val="000000" w:themeColor="text1"/>
          <w:sz w:val="24"/>
          <w:szCs w:val="24"/>
          <w:lang w:val="pt-BR"/>
        </w:rPr>
        <w:t>14. Segmento social da base que será atendido pelo projeto (marcar todos os que se aplicam): *</w:t>
      </w:r>
    </w:p>
    <w:p w14:paraId="542FE3D8" w14:textId="77777777" w:rsidR="00B20D52" w:rsidRPr="00B20D52" w:rsidRDefault="00B20D52" w:rsidP="00B20D52">
      <w:pPr>
        <w:rPr>
          <w:rFonts w:ascii="Fira Sans" w:hAnsi="Fira Sans"/>
          <w:color w:val="000000" w:themeColor="text1"/>
          <w:sz w:val="24"/>
          <w:szCs w:val="24"/>
          <w:lang w:val="pt-BR"/>
        </w:rPr>
      </w:pPr>
      <w:r w:rsidRPr="00B20D52">
        <w:rPr>
          <w:rFonts w:ascii="Fira Sans" w:hAnsi="Fira Sans"/>
          <w:color w:val="000000" w:themeColor="text1"/>
          <w:sz w:val="24"/>
          <w:szCs w:val="24"/>
          <w:lang w:val="pt-BR"/>
        </w:rPr>
        <w:t>[ ] Povos indígenas</w:t>
      </w:r>
    </w:p>
    <w:p w14:paraId="4C44C75C" w14:textId="77777777" w:rsidR="00B20D52" w:rsidRPr="00B20D52" w:rsidRDefault="00B20D52" w:rsidP="00B20D52">
      <w:pPr>
        <w:rPr>
          <w:rFonts w:ascii="Fira Sans" w:hAnsi="Fira Sans"/>
          <w:color w:val="000000" w:themeColor="text1"/>
          <w:sz w:val="24"/>
          <w:szCs w:val="24"/>
          <w:lang w:val="pt-BR"/>
        </w:rPr>
      </w:pPr>
      <w:r w:rsidRPr="00B20D52">
        <w:rPr>
          <w:rFonts w:ascii="Fira Sans" w:hAnsi="Fira Sans"/>
          <w:color w:val="000000" w:themeColor="text1"/>
          <w:sz w:val="24"/>
          <w:szCs w:val="24"/>
          <w:lang w:val="pt-BR"/>
        </w:rPr>
        <w:t>[ ] Quilombolas</w:t>
      </w:r>
    </w:p>
    <w:p w14:paraId="05A0F1DD" w14:textId="77777777" w:rsidR="00B20D52" w:rsidRPr="00B20D52" w:rsidRDefault="00B20D52" w:rsidP="00B20D52">
      <w:pPr>
        <w:rPr>
          <w:rFonts w:ascii="Fira Sans" w:hAnsi="Fira Sans"/>
          <w:color w:val="000000" w:themeColor="text1"/>
          <w:sz w:val="24"/>
          <w:szCs w:val="24"/>
          <w:lang w:val="pt-BR"/>
        </w:rPr>
      </w:pPr>
      <w:r w:rsidRPr="00B20D52">
        <w:rPr>
          <w:rFonts w:ascii="Fira Sans" w:hAnsi="Fira Sans"/>
          <w:color w:val="000000" w:themeColor="text1"/>
          <w:sz w:val="24"/>
          <w:szCs w:val="24"/>
          <w:lang w:val="pt-BR"/>
        </w:rPr>
        <w:t>[ ] Comunidades tradicionais</w:t>
      </w:r>
    </w:p>
    <w:p w14:paraId="0A6B4BCF" w14:textId="77777777" w:rsidR="00B20D52" w:rsidRPr="00B20D52" w:rsidRDefault="00B20D52" w:rsidP="00B20D52">
      <w:pPr>
        <w:rPr>
          <w:rFonts w:ascii="Fira Sans" w:hAnsi="Fira Sans"/>
          <w:color w:val="000000" w:themeColor="text1"/>
          <w:sz w:val="24"/>
          <w:szCs w:val="24"/>
          <w:lang w:val="pt-BR"/>
        </w:rPr>
      </w:pPr>
      <w:r w:rsidRPr="00B20D52">
        <w:rPr>
          <w:rFonts w:ascii="Fira Sans" w:hAnsi="Fira Sans"/>
          <w:color w:val="000000" w:themeColor="text1"/>
          <w:sz w:val="24"/>
          <w:szCs w:val="24"/>
          <w:lang w:val="pt-BR"/>
        </w:rPr>
        <w:t>[ ] Agricultores Familiares</w:t>
      </w:r>
    </w:p>
    <w:p w14:paraId="5147F13B" w14:textId="77777777" w:rsidR="00B20D52" w:rsidRPr="00B20D52" w:rsidRDefault="00B20D52" w:rsidP="00B20D52">
      <w:pPr>
        <w:rPr>
          <w:rFonts w:ascii="Fira Sans" w:hAnsi="Fira Sans"/>
          <w:color w:val="000000" w:themeColor="text1"/>
          <w:sz w:val="24"/>
          <w:szCs w:val="24"/>
          <w:lang w:val="pt-BR"/>
        </w:rPr>
      </w:pPr>
      <w:r w:rsidRPr="00B20D52">
        <w:rPr>
          <w:rFonts w:ascii="Fira Sans" w:hAnsi="Fira Sans"/>
          <w:color w:val="000000" w:themeColor="text1"/>
          <w:sz w:val="24"/>
          <w:szCs w:val="24"/>
          <w:lang w:val="pt-BR"/>
        </w:rPr>
        <w:t>[ ] Extrativistas</w:t>
      </w:r>
    </w:p>
    <w:p w14:paraId="4FFE44A4" w14:textId="77777777" w:rsidR="00B20D52" w:rsidRPr="00B20D52" w:rsidRDefault="00B20D52" w:rsidP="00B20D52">
      <w:pPr>
        <w:rPr>
          <w:rFonts w:ascii="Fira Sans" w:hAnsi="Fira Sans"/>
          <w:color w:val="000000" w:themeColor="text1"/>
          <w:sz w:val="24"/>
          <w:szCs w:val="24"/>
          <w:lang w:val="pt-BR"/>
        </w:rPr>
      </w:pPr>
      <w:r w:rsidRPr="00B20D52">
        <w:rPr>
          <w:rFonts w:ascii="Fira Sans" w:hAnsi="Fira Sans"/>
          <w:color w:val="000000" w:themeColor="text1"/>
          <w:sz w:val="24"/>
          <w:szCs w:val="24"/>
          <w:lang w:val="pt-BR"/>
        </w:rPr>
        <w:t>[ ] Povos Ribeirinhos</w:t>
      </w:r>
    </w:p>
    <w:p w14:paraId="689C2A1B" w14:textId="77777777" w:rsidR="00B20D52" w:rsidRPr="00B20D52" w:rsidRDefault="00B20D52" w:rsidP="00B20D52">
      <w:pPr>
        <w:rPr>
          <w:rFonts w:ascii="Fira Sans" w:hAnsi="Fira Sans"/>
          <w:color w:val="000000" w:themeColor="text1"/>
          <w:sz w:val="24"/>
          <w:szCs w:val="24"/>
          <w:lang w:val="pt-BR"/>
        </w:rPr>
      </w:pPr>
      <w:r w:rsidRPr="00B20D52">
        <w:rPr>
          <w:rFonts w:ascii="Fira Sans" w:hAnsi="Fira Sans"/>
          <w:color w:val="000000" w:themeColor="text1"/>
          <w:sz w:val="24"/>
          <w:szCs w:val="24"/>
          <w:lang w:val="pt-BR"/>
        </w:rPr>
        <w:lastRenderedPageBreak/>
        <w:t>[ ] Outros</w:t>
      </w:r>
    </w:p>
    <w:p w14:paraId="4A08488A" w14:textId="77777777" w:rsidR="00B20D52" w:rsidRPr="00B20D52" w:rsidRDefault="00B20D52" w:rsidP="00B20D52">
      <w:pPr>
        <w:rPr>
          <w:rFonts w:ascii="Fira Sans" w:hAnsi="Fira Sans"/>
          <w:color w:val="000000" w:themeColor="text1"/>
          <w:sz w:val="24"/>
          <w:szCs w:val="24"/>
          <w:lang w:val="pt-BR"/>
        </w:rPr>
      </w:pPr>
      <w:r w:rsidRPr="00B20D52">
        <w:rPr>
          <w:rFonts w:ascii="Fira Sans" w:hAnsi="Fira Sans"/>
          <w:color w:val="000000" w:themeColor="text1"/>
          <w:sz w:val="24"/>
          <w:szCs w:val="24"/>
          <w:lang w:val="pt-BR"/>
        </w:rPr>
        <w:t>15. Número estimado de mulheres atendidas: *</w:t>
      </w:r>
    </w:p>
    <w:p w14:paraId="3AD3C434" w14:textId="77777777" w:rsidR="00B20D52" w:rsidRPr="00B20D52" w:rsidRDefault="00B20D52" w:rsidP="00B20D52">
      <w:pPr>
        <w:rPr>
          <w:rFonts w:ascii="Fira Sans" w:hAnsi="Fira Sans"/>
          <w:color w:val="000000" w:themeColor="text1"/>
          <w:sz w:val="24"/>
          <w:szCs w:val="24"/>
          <w:lang w:val="pt-BR"/>
        </w:rPr>
      </w:pPr>
      <w:r w:rsidRPr="00B20D52">
        <w:rPr>
          <w:rFonts w:ascii="Fira Sans" w:hAnsi="Fira Sans"/>
          <w:color w:val="000000" w:themeColor="text1"/>
          <w:sz w:val="24"/>
          <w:szCs w:val="24"/>
          <w:lang w:val="pt-BR"/>
        </w:rPr>
        <w:t>______________________________________________________________</w:t>
      </w:r>
    </w:p>
    <w:p w14:paraId="691AD235" w14:textId="77777777" w:rsidR="00B20D52" w:rsidRPr="00B20D52" w:rsidRDefault="00B20D52" w:rsidP="00B20D52">
      <w:pPr>
        <w:rPr>
          <w:rFonts w:ascii="Fira Sans" w:hAnsi="Fira Sans"/>
          <w:color w:val="000000" w:themeColor="text1"/>
          <w:sz w:val="24"/>
          <w:szCs w:val="24"/>
          <w:lang w:val="pt-BR"/>
        </w:rPr>
      </w:pPr>
      <w:r w:rsidRPr="00B20D52">
        <w:rPr>
          <w:rFonts w:ascii="Fira Sans" w:hAnsi="Fira Sans"/>
          <w:color w:val="000000" w:themeColor="text1"/>
          <w:sz w:val="24"/>
          <w:szCs w:val="24"/>
          <w:lang w:val="pt-BR"/>
        </w:rPr>
        <w:t>16. Número estimado de jovens (entre 16 e 29 anos) atendidos: *</w:t>
      </w:r>
    </w:p>
    <w:p w14:paraId="44FF3ADB" w14:textId="77777777" w:rsidR="00B20D52" w:rsidRPr="00B20D52" w:rsidRDefault="00B20D52" w:rsidP="00B20D52">
      <w:pPr>
        <w:rPr>
          <w:rFonts w:ascii="Fira Sans" w:hAnsi="Fira Sans"/>
          <w:color w:val="000000" w:themeColor="text1"/>
          <w:sz w:val="24"/>
          <w:szCs w:val="24"/>
          <w:lang w:val="pt-BR"/>
        </w:rPr>
      </w:pPr>
      <w:r w:rsidRPr="00B20D52">
        <w:rPr>
          <w:rFonts w:ascii="Fira Sans" w:hAnsi="Fira Sans"/>
          <w:color w:val="000000" w:themeColor="text1"/>
          <w:sz w:val="24"/>
          <w:szCs w:val="24"/>
          <w:lang w:val="pt-BR"/>
        </w:rPr>
        <w:t>______________________________________________________________</w:t>
      </w:r>
    </w:p>
    <w:p w14:paraId="0E81CA37" w14:textId="77777777" w:rsidR="00B20D52" w:rsidRPr="00B20D52" w:rsidRDefault="00B20D52" w:rsidP="00B20D52">
      <w:pPr>
        <w:rPr>
          <w:rFonts w:ascii="Fira Sans" w:hAnsi="Fira Sans"/>
          <w:color w:val="000000" w:themeColor="text1"/>
          <w:sz w:val="24"/>
          <w:szCs w:val="24"/>
          <w:lang w:val="pt-BR"/>
        </w:rPr>
      </w:pPr>
      <w:r w:rsidRPr="00B20D52">
        <w:rPr>
          <w:rFonts w:ascii="Fira Sans" w:hAnsi="Fira Sans"/>
          <w:color w:val="000000" w:themeColor="text1"/>
          <w:sz w:val="24"/>
          <w:szCs w:val="24"/>
          <w:lang w:val="pt-BR"/>
        </w:rPr>
        <w:t>17. Número estimado de famílias PIPCTAFs atendidas diretamente pela entidade: *</w:t>
      </w:r>
    </w:p>
    <w:p w14:paraId="24374D9D" w14:textId="77777777" w:rsidR="00B20D52" w:rsidRPr="00B20D52" w:rsidRDefault="00B20D52" w:rsidP="00B20D52">
      <w:pPr>
        <w:rPr>
          <w:rFonts w:ascii="Fira Sans" w:hAnsi="Fira Sans"/>
          <w:color w:val="000000" w:themeColor="text1"/>
          <w:sz w:val="24"/>
          <w:szCs w:val="24"/>
          <w:lang w:val="pt-BR"/>
        </w:rPr>
      </w:pPr>
      <w:r w:rsidRPr="00B20D52">
        <w:rPr>
          <w:rFonts w:ascii="Fira Sans" w:hAnsi="Fira Sans"/>
          <w:color w:val="000000" w:themeColor="text1"/>
          <w:sz w:val="24"/>
          <w:szCs w:val="24"/>
          <w:lang w:val="pt-BR"/>
        </w:rPr>
        <w:t>______________________________________________________________</w:t>
      </w:r>
    </w:p>
    <w:p w14:paraId="78A94B43" w14:textId="77777777" w:rsidR="00B20D52" w:rsidRPr="00B20D52" w:rsidRDefault="00B20D52" w:rsidP="00B20D52">
      <w:pPr>
        <w:pStyle w:val="Ttulo2"/>
        <w:rPr>
          <w:rFonts w:ascii="Fira Sans" w:hAnsi="Fira Sans"/>
          <w:color w:val="000000" w:themeColor="text1"/>
          <w:sz w:val="24"/>
          <w:szCs w:val="24"/>
          <w:lang w:val="pt-BR"/>
        </w:rPr>
      </w:pPr>
      <w:r w:rsidRPr="00B20D52">
        <w:rPr>
          <w:rFonts w:ascii="Fira Sans" w:hAnsi="Fira Sans"/>
          <w:color w:val="000000" w:themeColor="text1"/>
          <w:sz w:val="24"/>
          <w:szCs w:val="24"/>
          <w:lang w:val="pt-BR"/>
        </w:rPr>
        <w:t>VI. Território de Atuação</w:t>
      </w:r>
    </w:p>
    <w:p w14:paraId="11B93145" w14:textId="77777777" w:rsidR="00B20D52" w:rsidRPr="00B20D52" w:rsidRDefault="00B20D52" w:rsidP="00B20D52">
      <w:pPr>
        <w:rPr>
          <w:rFonts w:ascii="Fira Sans" w:hAnsi="Fira Sans"/>
          <w:color w:val="000000" w:themeColor="text1"/>
          <w:sz w:val="24"/>
          <w:szCs w:val="24"/>
          <w:lang w:val="pt-BR"/>
        </w:rPr>
      </w:pPr>
      <w:r w:rsidRPr="00B20D52">
        <w:rPr>
          <w:rFonts w:ascii="Fira Sans" w:hAnsi="Fira Sans"/>
          <w:color w:val="000000" w:themeColor="text1"/>
          <w:sz w:val="24"/>
          <w:szCs w:val="24"/>
          <w:lang w:val="pt-BR"/>
        </w:rPr>
        <w:t>18. Indique o Território da Sociobioeconomia (TSBio) de atuação da proposta (marcar apenas um): *</w:t>
      </w:r>
    </w:p>
    <w:p w14:paraId="08A3D526" w14:textId="77777777" w:rsidR="00B20D52" w:rsidRPr="00B20D52" w:rsidRDefault="00B20D52" w:rsidP="00B20D52">
      <w:pPr>
        <w:rPr>
          <w:rFonts w:ascii="Fira Sans" w:hAnsi="Fira Sans"/>
          <w:color w:val="000000" w:themeColor="text1"/>
          <w:sz w:val="24"/>
          <w:szCs w:val="24"/>
          <w:lang w:val="pt-BR"/>
        </w:rPr>
      </w:pPr>
      <w:r w:rsidRPr="00B20D52">
        <w:rPr>
          <w:rFonts w:ascii="Fira Sans" w:hAnsi="Fira Sans"/>
          <w:color w:val="000000" w:themeColor="text1"/>
          <w:sz w:val="24"/>
          <w:szCs w:val="24"/>
          <w:lang w:val="pt-BR"/>
        </w:rPr>
        <w:t>( ) Médio Solimões–Juruá (AM)</w:t>
      </w:r>
    </w:p>
    <w:p w14:paraId="1034C54F" w14:textId="77777777" w:rsidR="00B20D52" w:rsidRPr="00B20D52" w:rsidRDefault="00B20D52" w:rsidP="00B20D52">
      <w:pPr>
        <w:rPr>
          <w:rFonts w:ascii="Fira Sans" w:hAnsi="Fira Sans"/>
          <w:color w:val="000000" w:themeColor="text1"/>
          <w:sz w:val="24"/>
          <w:szCs w:val="24"/>
          <w:lang w:val="pt-BR"/>
        </w:rPr>
      </w:pPr>
      <w:r w:rsidRPr="00B20D52">
        <w:rPr>
          <w:rFonts w:ascii="Fira Sans" w:hAnsi="Fira Sans"/>
          <w:color w:val="000000" w:themeColor="text1"/>
          <w:sz w:val="24"/>
          <w:szCs w:val="24"/>
          <w:lang w:val="pt-BR"/>
        </w:rPr>
        <w:t>( ) Marajó (PA)</w:t>
      </w:r>
    </w:p>
    <w:p w14:paraId="53822B82" w14:textId="77777777" w:rsidR="00B20D52" w:rsidRPr="00B20D52" w:rsidRDefault="00B20D52" w:rsidP="00B20D52">
      <w:pPr>
        <w:rPr>
          <w:rFonts w:ascii="Fira Sans" w:hAnsi="Fira Sans"/>
          <w:color w:val="000000" w:themeColor="text1"/>
          <w:sz w:val="24"/>
          <w:szCs w:val="24"/>
          <w:lang w:val="pt-BR"/>
        </w:rPr>
      </w:pPr>
      <w:r w:rsidRPr="00B20D52">
        <w:rPr>
          <w:rFonts w:ascii="Fira Sans" w:hAnsi="Fira Sans"/>
          <w:color w:val="000000" w:themeColor="text1"/>
          <w:sz w:val="24"/>
          <w:szCs w:val="24"/>
          <w:lang w:val="pt-BR"/>
        </w:rPr>
        <w:t>( ) Salgado (PA)</w:t>
      </w:r>
    </w:p>
    <w:p w14:paraId="43CC02D4" w14:textId="77777777" w:rsidR="00B20D52" w:rsidRPr="00B20D52" w:rsidRDefault="00B20D52" w:rsidP="00B20D52">
      <w:pPr>
        <w:rPr>
          <w:rFonts w:ascii="Fira Sans" w:hAnsi="Fira Sans"/>
          <w:color w:val="000000" w:themeColor="text1"/>
          <w:sz w:val="24"/>
          <w:szCs w:val="24"/>
          <w:lang w:val="pt-BR"/>
        </w:rPr>
      </w:pPr>
      <w:r w:rsidRPr="00B20D52">
        <w:rPr>
          <w:rFonts w:ascii="Fira Sans" w:hAnsi="Fira Sans"/>
          <w:color w:val="000000" w:themeColor="text1"/>
          <w:sz w:val="24"/>
          <w:szCs w:val="24"/>
          <w:lang w:val="pt-BR"/>
        </w:rPr>
        <w:t>( ) Altamira (PA)</w:t>
      </w:r>
    </w:p>
    <w:p w14:paraId="04954860" w14:textId="77777777" w:rsidR="00B20D52" w:rsidRPr="00B20D52" w:rsidRDefault="00B20D52" w:rsidP="00B20D52">
      <w:pPr>
        <w:rPr>
          <w:rFonts w:ascii="Fira Sans" w:hAnsi="Fira Sans"/>
          <w:color w:val="000000" w:themeColor="text1"/>
          <w:sz w:val="24"/>
          <w:szCs w:val="24"/>
          <w:lang w:val="pt-BR"/>
        </w:rPr>
      </w:pPr>
      <w:r w:rsidRPr="00B20D52">
        <w:rPr>
          <w:rFonts w:ascii="Fira Sans" w:hAnsi="Fira Sans"/>
          <w:color w:val="000000" w:themeColor="text1"/>
          <w:sz w:val="24"/>
          <w:szCs w:val="24"/>
          <w:lang w:val="pt-BR"/>
        </w:rPr>
        <w:t>( ) Macapá (AP)</w:t>
      </w:r>
    </w:p>
    <w:p w14:paraId="6E0637AE" w14:textId="77777777" w:rsidR="00B20D52" w:rsidRPr="00B20D52" w:rsidRDefault="00B20D52" w:rsidP="00B20D52">
      <w:pPr>
        <w:rPr>
          <w:rFonts w:ascii="Fira Sans" w:hAnsi="Fira Sans"/>
          <w:color w:val="000000" w:themeColor="text1"/>
          <w:sz w:val="24"/>
          <w:szCs w:val="24"/>
          <w:lang w:val="pt-BR"/>
        </w:rPr>
      </w:pPr>
      <w:r w:rsidRPr="00B20D52">
        <w:rPr>
          <w:rFonts w:ascii="Fira Sans" w:hAnsi="Fira Sans"/>
          <w:color w:val="000000" w:themeColor="text1"/>
          <w:sz w:val="24"/>
          <w:szCs w:val="24"/>
          <w:lang w:val="pt-BR"/>
        </w:rPr>
        <w:t>( ) Rio Branco–Brasileia (AC)</w:t>
      </w:r>
    </w:p>
    <w:p w14:paraId="7F92FFE0" w14:textId="77777777" w:rsidR="00B20D52" w:rsidRPr="00B20D52" w:rsidRDefault="00B20D52" w:rsidP="00B20D52">
      <w:pPr>
        <w:rPr>
          <w:rFonts w:ascii="Fira Sans" w:hAnsi="Fira Sans"/>
          <w:color w:val="000000" w:themeColor="text1"/>
          <w:sz w:val="24"/>
          <w:szCs w:val="24"/>
          <w:lang w:val="pt-BR"/>
        </w:rPr>
      </w:pPr>
      <w:r w:rsidRPr="00B20D52">
        <w:rPr>
          <w:rFonts w:ascii="Fira Sans" w:hAnsi="Fira Sans"/>
          <w:color w:val="000000" w:themeColor="text1"/>
          <w:sz w:val="24"/>
          <w:szCs w:val="24"/>
          <w:lang w:val="pt-BR"/>
        </w:rPr>
        <w:t>19. Qual o nome do Projeto *</w:t>
      </w:r>
    </w:p>
    <w:p w14:paraId="53ABC142" w14:textId="77777777" w:rsidR="00B20D52" w:rsidRPr="00B20D52" w:rsidRDefault="00B20D52" w:rsidP="00B20D52">
      <w:pPr>
        <w:pStyle w:val="Ttulo2"/>
        <w:rPr>
          <w:rFonts w:ascii="Fira Sans" w:hAnsi="Fira Sans"/>
          <w:color w:val="000000" w:themeColor="text1"/>
          <w:sz w:val="24"/>
          <w:szCs w:val="24"/>
          <w:lang w:val="pt-BR"/>
        </w:rPr>
      </w:pPr>
      <w:r w:rsidRPr="00B20D52">
        <w:rPr>
          <w:rFonts w:ascii="Fira Sans" w:hAnsi="Fira Sans"/>
          <w:color w:val="000000" w:themeColor="text1"/>
          <w:sz w:val="24"/>
          <w:szCs w:val="24"/>
          <w:lang w:val="pt-BR"/>
        </w:rPr>
        <w:t>VII. UPLOAD DOS DOCUMENTOS OBRIGATÓRIOS</w:t>
      </w:r>
    </w:p>
    <w:p w14:paraId="49D07544" w14:textId="77777777" w:rsidR="006A67C9" w:rsidRDefault="00B20D52" w:rsidP="00B20D52">
      <w:pPr>
        <w:rPr>
          <w:rFonts w:ascii="Fira Sans" w:hAnsi="Fira Sans"/>
          <w:color w:val="000000" w:themeColor="text1"/>
          <w:sz w:val="24"/>
          <w:szCs w:val="24"/>
          <w:lang w:val="pt-BR"/>
        </w:rPr>
      </w:pPr>
      <w:r w:rsidRPr="00B20D52">
        <w:rPr>
          <w:rFonts w:ascii="Fira Sans" w:hAnsi="Fira Sans"/>
          <w:color w:val="000000" w:themeColor="text1"/>
          <w:sz w:val="24"/>
          <w:szCs w:val="24"/>
          <w:lang w:val="pt-BR"/>
        </w:rPr>
        <w:t>Os arquivos deverão ser enviados em formato PDF, com tamanho máximo de 10MB por documento, e devidamente identificados com o nome da Rede proponente e o conteúdo do arquivo.</w:t>
      </w:r>
      <w:r w:rsidRPr="00B20D52">
        <w:rPr>
          <w:rFonts w:ascii="Fira Sans" w:hAnsi="Fira Sans"/>
          <w:color w:val="000000" w:themeColor="text1"/>
          <w:sz w:val="24"/>
          <w:szCs w:val="24"/>
          <w:lang w:val="pt-BR"/>
        </w:rPr>
        <w:br/>
      </w:r>
    </w:p>
    <w:p w14:paraId="7F21D617" w14:textId="1E309BA9" w:rsidR="00B20D52" w:rsidRPr="00B20D52" w:rsidRDefault="00B20D52" w:rsidP="00B20D52">
      <w:pPr>
        <w:rPr>
          <w:rFonts w:ascii="Fira Sans" w:hAnsi="Fira Sans"/>
          <w:color w:val="000000" w:themeColor="text1"/>
          <w:sz w:val="24"/>
          <w:szCs w:val="24"/>
          <w:lang w:val="pt-BR"/>
        </w:rPr>
      </w:pPr>
      <w:r w:rsidRPr="00B20D52">
        <w:rPr>
          <w:rFonts w:ascii="Fira Sans" w:hAnsi="Fira Sans"/>
          <w:color w:val="000000" w:themeColor="text1"/>
          <w:sz w:val="24"/>
          <w:szCs w:val="24"/>
          <w:lang w:val="pt-BR"/>
        </w:rPr>
        <w:br/>
      </w:r>
      <w:r w:rsidRPr="006A67C9">
        <w:rPr>
          <w:rFonts w:ascii="Fira Sans" w:hAnsi="Fira Sans"/>
          <w:b/>
          <w:bCs/>
          <w:color w:val="000000" w:themeColor="text1"/>
          <w:sz w:val="24"/>
          <w:szCs w:val="24"/>
          <w:lang w:val="pt-BR"/>
        </w:rPr>
        <w:t>Recomenda-se seguir o padrão de nomenclatura indicado abaixo para facilitar a análise documental.</w:t>
      </w:r>
      <w:r w:rsidRPr="006A67C9">
        <w:rPr>
          <w:rFonts w:ascii="Fira Sans" w:hAnsi="Fira Sans"/>
          <w:b/>
          <w:bCs/>
          <w:color w:val="000000" w:themeColor="text1"/>
          <w:sz w:val="24"/>
          <w:szCs w:val="24"/>
          <w:lang w:val="pt-BR"/>
        </w:rPr>
        <w:br/>
      </w:r>
      <w:r w:rsidRPr="006A67C9">
        <w:rPr>
          <w:rFonts w:ascii="Fira Sans" w:hAnsi="Fira Sans"/>
          <w:b/>
          <w:bCs/>
          <w:color w:val="000000" w:themeColor="text1"/>
          <w:sz w:val="24"/>
          <w:szCs w:val="24"/>
          <w:lang w:val="pt-BR"/>
        </w:rPr>
        <w:br/>
      </w:r>
      <w:r w:rsidRPr="006A67C9">
        <w:rPr>
          <w:rFonts w:ascii="Fira Sans" w:hAnsi="Fira Sans"/>
          <w:b/>
          <w:bCs/>
          <w:color w:val="000000" w:themeColor="text1"/>
          <w:sz w:val="24"/>
          <w:szCs w:val="24"/>
          <w:lang w:val="pt-BR"/>
        </w:rPr>
        <w:lastRenderedPageBreak/>
        <w:t>Modelo sugerido de nome do arquivo:</w:t>
      </w:r>
      <w:r w:rsidRPr="006A67C9">
        <w:rPr>
          <w:rFonts w:ascii="Fira Sans" w:hAnsi="Fira Sans"/>
          <w:b/>
          <w:bCs/>
          <w:color w:val="000000" w:themeColor="text1"/>
          <w:sz w:val="24"/>
          <w:szCs w:val="24"/>
          <w:lang w:val="pt-BR"/>
        </w:rPr>
        <w:br/>
      </w:r>
      <w:r w:rsidRPr="00B20D52">
        <w:rPr>
          <w:rFonts w:ascii="Fira Sans" w:hAnsi="Fira Sans"/>
          <w:color w:val="000000" w:themeColor="text1"/>
          <w:sz w:val="24"/>
          <w:szCs w:val="24"/>
          <w:lang w:val="pt-BR"/>
        </w:rPr>
        <w:t>RedeNPJ.OrganizacaoLider_NumeroAnexoNomeDocumento</w:t>
      </w:r>
      <w:r w:rsidRPr="00B20D52">
        <w:rPr>
          <w:rFonts w:ascii="Fira Sans" w:hAnsi="Fira Sans"/>
          <w:color w:val="000000" w:themeColor="text1"/>
          <w:sz w:val="24"/>
          <w:szCs w:val="24"/>
          <w:lang w:val="pt-BR"/>
        </w:rPr>
        <w:br/>
      </w:r>
      <w:r w:rsidRPr="00B20D52">
        <w:rPr>
          <w:rFonts w:ascii="Fira Sans" w:hAnsi="Fira Sans"/>
          <w:color w:val="000000" w:themeColor="text1"/>
          <w:sz w:val="24"/>
          <w:szCs w:val="24"/>
          <w:lang w:val="pt-BR"/>
        </w:rPr>
        <w:br/>
        <w:t>Exemplo: RedeBioAmazonia_12345678000199_03_ComprovanteCapacidades.pdf</w:t>
      </w:r>
      <w:r w:rsidRPr="00B20D52">
        <w:rPr>
          <w:rFonts w:ascii="Fira Sans" w:hAnsi="Fira Sans"/>
          <w:color w:val="000000" w:themeColor="text1"/>
          <w:sz w:val="24"/>
          <w:szCs w:val="24"/>
          <w:lang w:val="pt-BR"/>
        </w:rPr>
        <w:br/>
      </w:r>
    </w:p>
    <w:p w14:paraId="501F3DBF" w14:textId="77777777" w:rsidR="00B20D52" w:rsidRPr="00B20D52" w:rsidRDefault="00B20D52" w:rsidP="00B20D52">
      <w:pPr>
        <w:rPr>
          <w:rFonts w:ascii="Fira Sans" w:hAnsi="Fira Sans"/>
          <w:color w:val="000000" w:themeColor="text1"/>
          <w:sz w:val="24"/>
          <w:szCs w:val="24"/>
          <w:lang w:val="pt-BR"/>
        </w:rPr>
      </w:pPr>
      <w:r w:rsidRPr="00B20D52">
        <w:rPr>
          <w:rFonts w:ascii="Fira Sans" w:hAnsi="Fira Sans"/>
          <w:color w:val="000000" w:themeColor="text1"/>
          <w:sz w:val="24"/>
          <w:szCs w:val="24"/>
          <w:lang w:val="pt-BR"/>
        </w:rPr>
        <w:t>20. Declaração de Parceria e Acordo entre organizações para a formalização da Rede Sociobioeconomia (Fase 1) *</w:t>
      </w:r>
    </w:p>
    <w:p w14:paraId="599098EF" w14:textId="77777777" w:rsidR="00B20D52" w:rsidRPr="00B20D52" w:rsidRDefault="00B20D52" w:rsidP="00B20D52">
      <w:pPr>
        <w:rPr>
          <w:rFonts w:ascii="Fira Sans" w:hAnsi="Fira Sans"/>
          <w:color w:val="000000" w:themeColor="text1"/>
          <w:sz w:val="24"/>
          <w:szCs w:val="24"/>
          <w:lang w:val="pt-BR"/>
        </w:rPr>
      </w:pPr>
      <w:r w:rsidRPr="00B20D52">
        <w:rPr>
          <w:rFonts w:ascii="Fira Sans" w:hAnsi="Fira Sans"/>
          <w:color w:val="000000" w:themeColor="text1"/>
          <w:sz w:val="24"/>
          <w:szCs w:val="24"/>
          <w:lang w:val="pt-BR"/>
        </w:rPr>
        <w:t>Files submitted: ________________________________</w:t>
      </w:r>
    </w:p>
    <w:p w14:paraId="1B47ECC8" w14:textId="77777777" w:rsidR="00B20D52" w:rsidRPr="00B20D52" w:rsidRDefault="00B20D52" w:rsidP="00B20D52">
      <w:pPr>
        <w:rPr>
          <w:rFonts w:ascii="Fira Sans" w:hAnsi="Fira Sans"/>
          <w:color w:val="000000" w:themeColor="text1"/>
          <w:sz w:val="24"/>
          <w:szCs w:val="24"/>
          <w:lang w:val="pt-BR"/>
        </w:rPr>
      </w:pPr>
      <w:r w:rsidRPr="00B20D52">
        <w:rPr>
          <w:rFonts w:ascii="Fira Sans" w:hAnsi="Fira Sans"/>
          <w:color w:val="000000" w:themeColor="text1"/>
          <w:sz w:val="24"/>
          <w:szCs w:val="24"/>
          <w:lang w:val="pt-BR"/>
        </w:rPr>
        <w:t>21. Proposta de Implementação do Núcleo (Fase 1) *</w:t>
      </w:r>
    </w:p>
    <w:p w14:paraId="315373F9" w14:textId="77777777" w:rsidR="00B20D52" w:rsidRPr="00B20D52" w:rsidRDefault="00B20D52" w:rsidP="00B20D52">
      <w:pPr>
        <w:rPr>
          <w:rFonts w:ascii="Fira Sans" w:hAnsi="Fira Sans"/>
          <w:color w:val="000000" w:themeColor="text1"/>
          <w:sz w:val="24"/>
          <w:szCs w:val="24"/>
          <w:lang w:val="pt-BR"/>
        </w:rPr>
      </w:pPr>
      <w:r w:rsidRPr="00B20D52">
        <w:rPr>
          <w:rFonts w:ascii="Fira Sans" w:hAnsi="Fira Sans"/>
          <w:color w:val="000000" w:themeColor="text1"/>
          <w:sz w:val="24"/>
          <w:szCs w:val="24"/>
          <w:lang w:val="pt-BR"/>
        </w:rPr>
        <w:t>Files submitted: ________________________________</w:t>
      </w:r>
    </w:p>
    <w:p w14:paraId="6994DD96" w14:textId="77777777" w:rsidR="00B20D52" w:rsidRPr="00B20D52" w:rsidRDefault="00B20D52" w:rsidP="00B20D52">
      <w:pPr>
        <w:rPr>
          <w:rFonts w:ascii="Fira Sans" w:hAnsi="Fira Sans"/>
          <w:color w:val="000000" w:themeColor="text1"/>
          <w:sz w:val="24"/>
          <w:szCs w:val="24"/>
          <w:lang w:val="pt-BR"/>
        </w:rPr>
      </w:pPr>
      <w:r w:rsidRPr="00B20D52">
        <w:rPr>
          <w:rFonts w:ascii="Fira Sans" w:hAnsi="Fira Sans"/>
          <w:color w:val="000000" w:themeColor="text1"/>
          <w:sz w:val="24"/>
          <w:szCs w:val="24"/>
          <w:lang w:val="pt-BR"/>
        </w:rPr>
        <w:t>22. Plano Orçamentário Simplificado (Fase 1) *</w:t>
      </w:r>
    </w:p>
    <w:p w14:paraId="0F05C44C" w14:textId="77777777" w:rsidR="00B20D52" w:rsidRPr="00B20D52" w:rsidRDefault="00B20D52" w:rsidP="00B20D52">
      <w:pPr>
        <w:rPr>
          <w:rFonts w:ascii="Fira Sans" w:hAnsi="Fira Sans"/>
          <w:color w:val="000000" w:themeColor="text1"/>
          <w:sz w:val="24"/>
          <w:szCs w:val="24"/>
          <w:lang w:val="pt-BR"/>
        </w:rPr>
      </w:pPr>
      <w:r w:rsidRPr="00B20D52">
        <w:rPr>
          <w:rFonts w:ascii="Fira Sans" w:hAnsi="Fira Sans"/>
          <w:color w:val="000000" w:themeColor="text1"/>
          <w:sz w:val="24"/>
          <w:szCs w:val="24"/>
          <w:lang w:val="pt-BR"/>
        </w:rPr>
        <w:t>Files submitted: ________________________________</w:t>
      </w:r>
    </w:p>
    <w:p w14:paraId="6B48544D" w14:textId="77777777" w:rsidR="00B20D52" w:rsidRPr="00B20D52" w:rsidRDefault="00B20D52" w:rsidP="00B20D52">
      <w:pPr>
        <w:rPr>
          <w:rFonts w:ascii="Fira Sans" w:hAnsi="Fira Sans"/>
          <w:color w:val="000000" w:themeColor="text1"/>
          <w:sz w:val="24"/>
          <w:szCs w:val="24"/>
          <w:lang w:val="pt-BR"/>
        </w:rPr>
      </w:pPr>
      <w:r w:rsidRPr="00B20D52">
        <w:rPr>
          <w:rFonts w:ascii="Fira Sans" w:hAnsi="Fira Sans"/>
          <w:color w:val="000000" w:themeColor="text1"/>
          <w:sz w:val="24"/>
          <w:szCs w:val="24"/>
          <w:lang w:val="pt-BR"/>
        </w:rPr>
        <w:t>23. Experiência, capacidade e sinergia das organizações proponentes (Fase 1 e 1.2 – Experiência) *</w:t>
      </w:r>
    </w:p>
    <w:p w14:paraId="50D6ECC2" w14:textId="77777777" w:rsidR="00B20D52" w:rsidRPr="00B20D52" w:rsidRDefault="00B20D52" w:rsidP="00B20D52">
      <w:pPr>
        <w:rPr>
          <w:rFonts w:ascii="Fira Sans" w:hAnsi="Fira Sans"/>
          <w:color w:val="000000" w:themeColor="text1"/>
          <w:sz w:val="24"/>
          <w:szCs w:val="24"/>
          <w:lang w:val="pt-BR"/>
        </w:rPr>
      </w:pPr>
      <w:r w:rsidRPr="00B20D52">
        <w:rPr>
          <w:rFonts w:ascii="Fira Sans" w:hAnsi="Fira Sans"/>
          <w:color w:val="000000" w:themeColor="text1"/>
          <w:sz w:val="24"/>
          <w:szCs w:val="24"/>
          <w:lang w:val="pt-BR"/>
        </w:rPr>
        <w:t>Files submitted: ________________________________</w:t>
      </w:r>
    </w:p>
    <w:p w14:paraId="60459FC6" w14:textId="77777777" w:rsidR="00B20D52" w:rsidRPr="00B20D52" w:rsidRDefault="00B20D52" w:rsidP="00B20D52">
      <w:pPr>
        <w:rPr>
          <w:rFonts w:ascii="Fira Sans" w:hAnsi="Fira Sans"/>
          <w:color w:val="000000" w:themeColor="text1"/>
          <w:sz w:val="24"/>
          <w:szCs w:val="24"/>
          <w:lang w:val="pt-BR"/>
        </w:rPr>
      </w:pPr>
      <w:r w:rsidRPr="00B20D52">
        <w:rPr>
          <w:rFonts w:ascii="Fira Sans" w:hAnsi="Fira Sans"/>
          <w:color w:val="000000" w:themeColor="text1"/>
          <w:sz w:val="24"/>
          <w:szCs w:val="24"/>
          <w:lang w:val="pt-BR"/>
        </w:rPr>
        <w:t>24. Declaração de Vínculo com os PIPCTAFs (Fase 1 e 2) *</w:t>
      </w:r>
    </w:p>
    <w:p w14:paraId="6A0F4BD7" w14:textId="77777777" w:rsidR="00B20D52" w:rsidRPr="00B20D52" w:rsidRDefault="00B20D52" w:rsidP="00B20D52">
      <w:pPr>
        <w:rPr>
          <w:rFonts w:ascii="Fira Sans" w:hAnsi="Fira Sans"/>
          <w:color w:val="000000" w:themeColor="text1"/>
          <w:sz w:val="24"/>
          <w:szCs w:val="24"/>
          <w:lang w:val="pt-BR"/>
        </w:rPr>
      </w:pPr>
      <w:r w:rsidRPr="00B20D52">
        <w:rPr>
          <w:rFonts w:ascii="Fira Sans" w:hAnsi="Fira Sans"/>
          <w:color w:val="000000" w:themeColor="text1"/>
          <w:sz w:val="24"/>
          <w:szCs w:val="24"/>
          <w:lang w:val="pt-BR"/>
        </w:rPr>
        <w:t>Files submitted: ________________________________</w:t>
      </w:r>
    </w:p>
    <w:p w14:paraId="67DD59EF" w14:textId="77777777" w:rsidR="00B20D52" w:rsidRPr="00B20D52" w:rsidRDefault="00B20D52" w:rsidP="00B20D52">
      <w:pPr>
        <w:rPr>
          <w:rFonts w:ascii="Fira Sans" w:hAnsi="Fira Sans"/>
          <w:color w:val="000000" w:themeColor="text1"/>
          <w:sz w:val="24"/>
          <w:szCs w:val="24"/>
          <w:lang w:val="pt-BR"/>
        </w:rPr>
      </w:pPr>
      <w:r w:rsidRPr="00B20D52">
        <w:rPr>
          <w:rFonts w:ascii="Fira Sans" w:hAnsi="Fira Sans"/>
          <w:color w:val="000000" w:themeColor="text1"/>
          <w:sz w:val="24"/>
          <w:szCs w:val="24"/>
          <w:lang w:val="pt-BR"/>
        </w:rPr>
        <w:t>25. Certidões de regularidade fiscal (Fase 1 e 2) *</w:t>
      </w:r>
    </w:p>
    <w:p w14:paraId="31D01611" w14:textId="77777777" w:rsidR="00B20D52" w:rsidRPr="00B20D52" w:rsidRDefault="00B20D52" w:rsidP="00B20D52">
      <w:pPr>
        <w:rPr>
          <w:rFonts w:ascii="Fira Sans" w:hAnsi="Fira Sans"/>
          <w:color w:val="000000" w:themeColor="text1"/>
          <w:sz w:val="24"/>
          <w:szCs w:val="24"/>
          <w:lang w:val="pt-BR"/>
        </w:rPr>
      </w:pPr>
      <w:r w:rsidRPr="00B20D52">
        <w:rPr>
          <w:rFonts w:ascii="Fira Sans" w:hAnsi="Fira Sans"/>
          <w:color w:val="000000" w:themeColor="text1"/>
          <w:sz w:val="24"/>
          <w:szCs w:val="24"/>
          <w:lang w:val="pt-BR"/>
        </w:rPr>
        <w:t>Files submitted: ________________________________</w:t>
      </w:r>
    </w:p>
    <w:p w14:paraId="16EB67C4" w14:textId="77777777" w:rsidR="00B20D52" w:rsidRPr="00B20D52" w:rsidRDefault="00B20D52" w:rsidP="00B20D52">
      <w:pPr>
        <w:rPr>
          <w:rFonts w:ascii="Fira Sans" w:hAnsi="Fira Sans"/>
          <w:color w:val="000000" w:themeColor="text1"/>
          <w:sz w:val="24"/>
          <w:szCs w:val="24"/>
          <w:lang w:val="pt-BR"/>
        </w:rPr>
      </w:pPr>
      <w:r w:rsidRPr="00B20D52">
        <w:rPr>
          <w:rFonts w:ascii="Fira Sans" w:hAnsi="Fira Sans"/>
          <w:color w:val="000000" w:themeColor="text1"/>
          <w:sz w:val="24"/>
          <w:szCs w:val="24"/>
          <w:lang w:val="pt-BR"/>
        </w:rPr>
        <w:t>26. Comprovação de sistema contábil e financeiro adequado *</w:t>
      </w:r>
    </w:p>
    <w:p w14:paraId="5FF878A8" w14:textId="77777777" w:rsidR="00B20D52" w:rsidRPr="00B20D52" w:rsidRDefault="00B20D52" w:rsidP="00B20D52">
      <w:pPr>
        <w:rPr>
          <w:rFonts w:ascii="Fira Sans" w:hAnsi="Fira Sans"/>
          <w:color w:val="000000" w:themeColor="text1"/>
          <w:sz w:val="24"/>
          <w:szCs w:val="24"/>
        </w:rPr>
      </w:pPr>
      <w:r w:rsidRPr="00B20D52">
        <w:rPr>
          <w:rFonts w:ascii="Fira Sans" w:hAnsi="Fira Sans"/>
          <w:color w:val="000000" w:themeColor="text1"/>
          <w:sz w:val="24"/>
          <w:szCs w:val="24"/>
        </w:rPr>
        <w:t>Files submitted: ________________________________</w:t>
      </w:r>
    </w:p>
    <w:p w14:paraId="62008C12" w14:textId="4991C420" w:rsidR="003048D3" w:rsidRPr="00B20D52" w:rsidRDefault="003048D3" w:rsidP="00B20D52">
      <w:pPr>
        <w:rPr>
          <w:rFonts w:ascii="Fira Sans" w:hAnsi="Fira Sans"/>
          <w:color w:val="000000" w:themeColor="text1"/>
          <w:sz w:val="24"/>
          <w:szCs w:val="24"/>
          <w:lang w:val="pt-BR"/>
        </w:rPr>
      </w:pPr>
    </w:p>
    <w:sectPr w:rsidR="003048D3" w:rsidRPr="00B20D52" w:rsidSect="00034616">
      <w:headerReference w:type="default" r:id="rId11"/>
      <w:footerReference w:type="default" r:id="rId12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641C73" w14:textId="77777777" w:rsidR="003747CC" w:rsidRDefault="003747CC" w:rsidP="005113E4">
      <w:pPr>
        <w:spacing w:after="0" w:line="240" w:lineRule="auto"/>
      </w:pPr>
      <w:r>
        <w:separator/>
      </w:r>
    </w:p>
  </w:endnote>
  <w:endnote w:type="continuationSeparator" w:id="0">
    <w:p w14:paraId="4341DBDE" w14:textId="77777777" w:rsidR="003747CC" w:rsidRDefault="003747CC" w:rsidP="005113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Fira Sans">
    <w:altName w:val="Fira Sans"/>
    <w:charset w:val="00"/>
    <w:family w:val="swiss"/>
    <w:pitch w:val="variable"/>
    <w:sig w:usb0="600002FF" w:usb1="00000001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15E8FC" w14:textId="16D05AD1" w:rsidR="005113E4" w:rsidRDefault="00861A4C">
    <w:pPr>
      <w:pStyle w:val="Rodap"/>
    </w:pPr>
    <w:r>
      <w:rPr>
        <w:noProof/>
      </w:rPr>
      <w:drawing>
        <wp:inline distT="0" distB="0" distL="0" distR="0" wp14:anchorId="57850EF0" wp14:editId="198E9E7A">
          <wp:extent cx="5486400" cy="808990"/>
          <wp:effectExtent l="0" t="0" r="0" b="0"/>
          <wp:docPr id="2104819712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86400" cy="8089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3BF193" w14:textId="77777777" w:rsidR="003747CC" w:rsidRDefault="003747CC" w:rsidP="005113E4">
      <w:pPr>
        <w:spacing w:after="0" w:line="240" w:lineRule="auto"/>
      </w:pPr>
      <w:r>
        <w:separator/>
      </w:r>
    </w:p>
  </w:footnote>
  <w:footnote w:type="continuationSeparator" w:id="0">
    <w:p w14:paraId="363F9F13" w14:textId="77777777" w:rsidR="003747CC" w:rsidRDefault="003747CC" w:rsidP="005113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2BCD40" w14:textId="621592AB" w:rsidR="005113E4" w:rsidRPr="00013313" w:rsidRDefault="00861A4C" w:rsidP="00013313">
    <w:pPr>
      <w:pStyle w:val="Cabealho"/>
      <w:jc w:val="center"/>
    </w:pPr>
    <w:r>
      <w:rPr>
        <w:noProof/>
      </w:rPr>
      <w:t>PROJETO SOCIOBIOECONOMIA NA AMAZÔNIA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Numerad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Numerad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Commarcadore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Commarcadore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Numerad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599C79E8"/>
    <w:multiLevelType w:val="hybridMultilevel"/>
    <w:tmpl w:val="F55AFE22"/>
    <w:lvl w:ilvl="0" w:tplc="FFFFFFFF">
      <w:start w:val="1"/>
      <w:numFmt w:val="decimal"/>
      <w:lvlText w:val="%1."/>
      <w:lvlJc w:val="left"/>
      <w:pPr>
        <w:ind w:left="584" w:hanging="425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0"/>
        <w:szCs w:val="20"/>
        <w:lang w:val="en-US" w:eastAsia="en-US" w:bidi="ar-SA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1A0767F"/>
    <w:multiLevelType w:val="hybridMultilevel"/>
    <w:tmpl w:val="78C6D1DC"/>
    <w:lvl w:ilvl="0" w:tplc="7F08C386">
      <w:start w:val="1"/>
      <w:numFmt w:val="decimal"/>
      <w:lvlText w:val="%1."/>
      <w:lvlJc w:val="left"/>
      <w:pPr>
        <w:ind w:left="557" w:hanging="398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0"/>
        <w:szCs w:val="20"/>
        <w:lang w:val="en-US" w:eastAsia="en-US" w:bidi="ar-SA"/>
      </w:rPr>
    </w:lvl>
    <w:lvl w:ilvl="1" w:tplc="969C5310">
      <w:numFmt w:val="bullet"/>
      <w:lvlText w:val="•"/>
      <w:lvlJc w:val="left"/>
      <w:pPr>
        <w:ind w:left="1436" w:hanging="398"/>
      </w:pPr>
      <w:rPr>
        <w:rFonts w:hint="default"/>
        <w:lang w:val="en-US" w:eastAsia="en-US" w:bidi="ar-SA"/>
      </w:rPr>
    </w:lvl>
    <w:lvl w:ilvl="2" w:tplc="13AADEA2">
      <w:numFmt w:val="bullet"/>
      <w:lvlText w:val="•"/>
      <w:lvlJc w:val="left"/>
      <w:pPr>
        <w:ind w:left="2313" w:hanging="398"/>
      </w:pPr>
      <w:rPr>
        <w:rFonts w:hint="default"/>
        <w:lang w:val="en-US" w:eastAsia="en-US" w:bidi="ar-SA"/>
      </w:rPr>
    </w:lvl>
    <w:lvl w:ilvl="3" w:tplc="81BED9B8">
      <w:numFmt w:val="bullet"/>
      <w:lvlText w:val="•"/>
      <w:lvlJc w:val="left"/>
      <w:pPr>
        <w:ind w:left="3190" w:hanging="398"/>
      </w:pPr>
      <w:rPr>
        <w:rFonts w:hint="default"/>
        <w:lang w:val="en-US" w:eastAsia="en-US" w:bidi="ar-SA"/>
      </w:rPr>
    </w:lvl>
    <w:lvl w:ilvl="4" w:tplc="FD266190">
      <w:numFmt w:val="bullet"/>
      <w:lvlText w:val="•"/>
      <w:lvlJc w:val="left"/>
      <w:pPr>
        <w:ind w:left="4067" w:hanging="398"/>
      </w:pPr>
      <w:rPr>
        <w:rFonts w:hint="default"/>
        <w:lang w:val="en-US" w:eastAsia="en-US" w:bidi="ar-SA"/>
      </w:rPr>
    </w:lvl>
    <w:lvl w:ilvl="5" w:tplc="548AA95A">
      <w:numFmt w:val="bullet"/>
      <w:lvlText w:val="•"/>
      <w:lvlJc w:val="left"/>
      <w:pPr>
        <w:ind w:left="4943" w:hanging="398"/>
      </w:pPr>
      <w:rPr>
        <w:rFonts w:hint="default"/>
        <w:lang w:val="en-US" w:eastAsia="en-US" w:bidi="ar-SA"/>
      </w:rPr>
    </w:lvl>
    <w:lvl w:ilvl="6" w:tplc="6DE203EA">
      <w:numFmt w:val="bullet"/>
      <w:lvlText w:val="•"/>
      <w:lvlJc w:val="left"/>
      <w:pPr>
        <w:ind w:left="5820" w:hanging="398"/>
      </w:pPr>
      <w:rPr>
        <w:rFonts w:hint="default"/>
        <w:lang w:val="en-US" w:eastAsia="en-US" w:bidi="ar-SA"/>
      </w:rPr>
    </w:lvl>
    <w:lvl w:ilvl="7" w:tplc="917E125A">
      <w:numFmt w:val="bullet"/>
      <w:lvlText w:val="•"/>
      <w:lvlJc w:val="left"/>
      <w:pPr>
        <w:ind w:left="6697" w:hanging="398"/>
      </w:pPr>
      <w:rPr>
        <w:rFonts w:hint="default"/>
        <w:lang w:val="en-US" w:eastAsia="en-US" w:bidi="ar-SA"/>
      </w:rPr>
    </w:lvl>
    <w:lvl w:ilvl="8" w:tplc="630EA7BA">
      <w:numFmt w:val="bullet"/>
      <w:lvlText w:val="•"/>
      <w:lvlJc w:val="left"/>
      <w:pPr>
        <w:ind w:left="7574" w:hanging="398"/>
      </w:pPr>
      <w:rPr>
        <w:rFonts w:hint="default"/>
        <w:lang w:val="en-US" w:eastAsia="en-US" w:bidi="ar-SA"/>
      </w:rPr>
    </w:lvl>
  </w:abstractNum>
  <w:num w:numId="1" w16cid:durableId="686442262">
    <w:abstractNumId w:val="8"/>
  </w:num>
  <w:num w:numId="2" w16cid:durableId="2053577590">
    <w:abstractNumId w:val="6"/>
  </w:num>
  <w:num w:numId="3" w16cid:durableId="766778713">
    <w:abstractNumId w:val="5"/>
  </w:num>
  <w:num w:numId="4" w16cid:durableId="1759057258">
    <w:abstractNumId w:val="4"/>
  </w:num>
  <w:num w:numId="5" w16cid:durableId="1390691644">
    <w:abstractNumId w:val="7"/>
  </w:num>
  <w:num w:numId="6" w16cid:durableId="1661226843">
    <w:abstractNumId w:val="3"/>
  </w:num>
  <w:num w:numId="7" w16cid:durableId="1900556831">
    <w:abstractNumId w:val="2"/>
  </w:num>
  <w:num w:numId="8" w16cid:durableId="166409173">
    <w:abstractNumId w:val="1"/>
  </w:num>
  <w:num w:numId="9" w16cid:durableId="1689401958">
    <w:abstractNumId w:val="0"/>
  </w:num>
  <w:num w:numId="10" w16cid:durableId="1729110791">
    <w:abstractNumId w:val="10"/>
  </w:num>
  <w:num w:numId="11" w16cid:durableId="47645891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13313"/>
    <w:rsid w:val="00034616"/>
    <w:rsid w:val="0006063C"/>
    <w:rsid w:val="0015074B"/>
    <w:rsid w:val="0029639D"/>
    <w:rsid w:val="003048D3"/>
    <w:rsid w:val="00326F90"/>
    <w:rsid w:val="003747CC"/>
    <w:rsid w:val="003C4E10"/>
    <w:rsid w:val="005113E4"/>
    <w:rsid w:val="00574B7F"/>
    <w:rsid w:val="00624B98"/>
    <w:rsid w:val="00666AFA"/>
    <w:rsid w:val="006A67C9"/>
    <w:rsid w:val="00764036"/>
    <w:rsid w:val="007B0FDB"/>
    <w:rsid w:val="00824F50"/>
    <w:rsid w:val="00861A4C"/>
    <w:rsid w:val="00AA1D8D"/>
    <w:rsid w:val="00B20D52"/>
    <w:rsid w:val="00B23BAB"/>
    <w:rsid w:val="00B47730"/>
    <w:rsid w:val="00CB0664"/>
    <w:rsid w:val="00EA46A8"/>
    <w:rsid w:val="00F73170"/>
    <w:rsid w:val="00FC693F"/>
    <w:rsid w:val="111BF052"/>
    <w:rsid w:val="2ED490F1"/>
    <w:rsid w:val="5CD325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F21C295"/>
  <w14:defaultImageDpi w14:val="300"/>
  <w15:docId w15:val="{85F41E15-C049-4672-95B2-7746940B95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rPr>
      <w:rFonts w:ascii="Arial" w:hAnsi="Arial"/>
    </w:rPr>
  </w:style>
  <w:style w:type="paragraph" w:styleId="Ttulo1">
    <w:name w:val="heading 1"/>
    <w:basedOn w:val="Normal"/>
    <w:next w:val="Normal"/>
    <w:link w:val="Ttulo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E618BF"/>
  </w:style>
  <w:style w:type="paragraph" w:styleId="Rodap">
    <w:name w:val="footer"/>
    <w:basedOn w:val="Normal"/>
    <w:link w:val="Rodap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E618BF"/>
  </w:style>
  <w:style w:type="paragraph" w:styleId="SemEspaamento">
    <w:name w:val="No Spacing"/>
    <w:uiPriority w:val="1"/>
    <w:qFormat/>
    <w:rsid w:val="00FC693F"/>
    <w:pPr>
      <w:spacing w:after="0" w:line="240" w:lineRule="auto"/>
    </w:pPr>
  </w:style>
  <w:style w:type="character" w:customStyle="1" w:styleId="Ttulo1Char">
    <w:name w:val="Título 1 Char"/>
    <w:basedOn w:val="Fontepargpadro"/>
    <w:link w:val="Ttulo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tulo2Char">
    <w:name w:val="Título 2 Char"/>
    <w:basedOn w:val="Fontepargpadro"/>
    <w:link w:val="Ttulo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tulo3Char">
    <w:name w:val="Título 3 Char"/>
    <w:basedOn w:val="Fontepargpadro"/>
    <w:link w:val="Ttulo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">
    <w:name w:val="Title"/>
    <w:basedOn w:val="Normal"/>
    <w:next w:val="Normal"/>
    <w:link w:val="Ttulo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har">
    <w:name w:val="Título Char"/>
    <w:basedOn w:val="Fontepargpadro"/>
    <w:link w:val="Ttulo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tulo">
    <w:name w:val="Subtitle"/>
    <w:basedOn w:val="Normal"/>
    <w:next w:val="Normal"/>
    <w:link w:val="Subttulo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tuloChar">
    <w:name w:val="Subtítulo Char"/>
    <w:basedOn w:val="Fontepargpadro"/>
    <w:link w:val="Subttulo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PargrafodaLista">
    <w:name w:val="List Paragraph"/>
    <w:basedOn w:val="Normal"/>
    <w:uiPriority w:val="1"/>
    <w:qFormat/>
    <w:rsid w:val="00FC693F"/>
    <w:pPr>
      <w:ind w:left="720"/>
      <w:contextualSpacing/>
    </w:pPr>
  </w:style>
  <w:style w:type="paragraph" w:styleId="Corpodetexto">
    <w:name w:val="Body Text"/>
    <w:basedOn w:val="Normal"/>
    <w:link w:val="CorpodetextoChar"/>
    <w:uiPriority w:val="99"/>
    <w:unhideWhenUsed/>
    <w:rsid w:val="00AA1D8D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rsid w:val="00AA1D8D"/>
  </w:style>
  <w:style w:type="paragraph" w:styleId="Corpodetexto2">
    <w:name w:val="Body Text 2"/>
    <w:basedOn w:val="Normal"/>
    <w:link w:val="Corpodetexto2Char"/>
    <w:uiPriority w:val="99"/>
    <w:unhideWhenUsed/>
    <w:rsid w:val="00AA1D8D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uiPriority w:val="99"/>
    <w:rsid w:val="00AA1D8D"/>
  </w:style>
  <w:style w:type="paragraph" w:styleId="Corpodetexto3">
    <w:name w:val="Body Text 3"/>
    <w:basedOn w:val="Normal"/>
    <w:link w:val="Corpodetexto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uiPriority w:val="99"/>
    <w:rsid w:val="00AA1D8D"/>
    <w:rPr>
      <w:sz w:val="16"/>
      <w:szCs w:val="16"/>
    </w:rPr>
  </w:style>
  <w:style w:type="paragraph" w:styleId="Lista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Commarcadores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Commarcadores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Commarcadores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Numerada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Numerada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Numerada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adecontinuao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adecontinuao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adecontinuao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Textodemacro">
    <w:name w:val="macro"/>
    <w:link w:val="Textodemacro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xtodemacroChar">
    <w:name w:val="Texto de macro Char"/>
    <w:basedOn w:val="Fontepargpadro"/>
    <w:link w:val="Textodemacro"/>
    <w:uiPriority w:val="99"/>
    <w:rsid w:val="0029639D"/>
    <w:rPr>
      <w:rFonts w:ascii="Courier" w:hAnsi="Courier"/>
      <w:sz w:val="20"/>
      <w:szCs w:val="20"/>
    </w:rPr>
  </w:style>
  <w:style w:type="paragraph" w:styleId="Citao">
    <w:name w:val="Quote"/>
    <w:basedOn w:val="Normal"/>
    <w:next w:val="Normal"/>
    <w:link w:val="CitaoChar"/>
    <w:uiPriority w:val="29"/>
    <w:qFormat/>
    <w:rsid w:val="00FC693F"/>
    <w:rPr>
      <w:i/>
      <w:iCs/>
      <w:color w:val="000000" w:themeColor="text1"/>
    </w:rPr>
  </w:style>
  <w:style w:type="character" w:customStyle="1" w:styleId="CitaoChar">
    <w:name w:val="Citação Char"/>
    <w:basedOn w:val="Fontepargpadro"/>
    <w:link w:val="Citao"/>
    <w:uiPriority w:val="29"/>
    <w:rsid w:val="00FC693F"/>
    <w:rPr>
      <w:i/>
      <w:iCs/>
      <w:color w:val="000000" w:themeColor="text1"/>
    </w:rPr>
  </w:style>
  <w:style w:type="character" w:customStyle="1" w:styleId="Ttulo4Char">
    <w:name w:val="Título 4 Char"/>
    <w:basedOn w:val="Fontepargpadro"/>
    <w:link w:val="Ttulo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tulo5Char">
    <w:name w:val="Título 5 Char"/>
    <w:basedOn w:val="Fontepargpadro"/>
    <w:link w:val="Ttulo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tulo7Char">
    <w:name w:val="Título 7 Char"/>
    <w:basedOn w:val="Fontepargpadro"/>
    <w:link w:val="Ttulo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tulo8Char">
    <w:name w:val="Título 8 Char"/>
    <w:basedOn w:val="Fontepargpadro"/>
    <w:link w:val="Ttulo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tulo9Char">
    <w:name w:val="Título 9 Char"/>
    <w:basedOn w:val="Fontepargpadro"/>
    <w:link w:val="Ttulo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Forte">
    <w:name w:val="Strong"/>
    <w:basedOn w:val="Fontepargpadro"/>
    <w:uiPriority w:val="22"/>
    <w:qFormat/>
    <w:rsid w:val="00FC693F"/>
    <w:rPr>
      <w:b/>
      <w:bCs/>
    </w:rPr>
  </w:style>
  <w:style w:type="character" w:styleId="nfase">
    <w:name w:val="Emphasis"/>
    <w:basedOn w:val="Fontepargpadro"/>
    <w:uiPriority w:val="20"/>
    <w:qFormat/>
    <w:rsid w:val="00FC693F"/>
    <w:rPr>
      <w:i/>
      <w:iCs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FC693F"/>
    <w:rPr>
      <w:b/>
      <w:bCs/>
      <w:i/>
      <w:iCs/>
      <w:color w:val="4F81BD" w:themeColor="accent1"/>
    </w:rPr>
  </w:style>
  <w:style w:type="character" w:styleId="nfaseSutil">
    <w:name w:val="Subtle Emphasis"/>
    <w:basedOn w:val="Fontepargpadro"/>
    <w:uiPriority w:val="19"/>
    <w:qFormat/>
    <w:rsid w:val="00FC693F"/>
    <w:rPr>
      <w:i/>
      <w:iCs/>
      <w:color w:val="808080" w:themeColor="text1" w:themeTint="7F"/>
    </w:rPr>
  </w:style>
  <w:style w:type="character" w:styleId="nfaseIntensa">
    <w:name w:val="Intense Emphasis"/>
    <w:basedOn w:val="Fontepargpadro"/>
    <w:uiPriority w:val="21"/>
    <w:qFormat/>
    <w:rsid w:val="00FC693F"/>
    <w:rPr>
      <w:b/>
      <w:bCs/>
      <w:i/>
      <w:iCs/>
      <w:color w:val="4F81BD" w:themeColor="accent1"/>
    </w:rPr>
  </w:style>
  <w:style w:type="character" w:styleId="RefernciaSutil">
    <w:name w:val="Subtle Reference"/>
    <w:basedOn w:val="Fontepargpadro"/>
    <w:uiPriority w:val="31"/>
    <w:qFormat/>
    <w:rsid w:val="00FC693F"/>
    <w:rPr>
      <w:smallCaps/>
      <w:color w:val="C0504D" w:themeColor="accent2"/>
      <w:u w:val="single"/>
    </w:rPr>
  </w:style>
  <w:style w:type="character" w:styleId="RefernciaIntensa">
    <w:name w:val="Intense Reference"/>
    <w:basedOn w:val="Fontepargpadro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tulodoLivro">
    <w:name w:val="Book Title"/>
    <w:basedOn w:val="Fontepargpadro"/>
    <w:uiPriority w:val="33"/>
    <w:qFormat/>
    <w:rsid w:val="00FC693F"/>
    <w:rPr>
      <w:b/>
      <w:bCs/>
      <w:smallCaps/>
      <w:spacing w:val="5"/>
    </w:rPr>
  </w:style>
  <w:style w:type="paragraph" w:styleId="CabealhodoSumrio">
    <w:name w:val="TOC Heading"/>
    <w:basedOn w:val="Ttulo1"/>
    <w:next w:val="Normal"/>
    <w:uiPriority w:val="39"/>
    <w:semiHidden/>
    <w:unhideWhenUsed/>
    <w:qFormat/>
    <w:rsid w:val="00FC693F"/>
    <w:pPr>
      <w:outlineLvl w:val="9"/>
    </w:pPr>
  </w:style>
  <w:style w:type="table" w:styleId="Tabelacomgrade">
    <w:name w:val="Table Grid"/>
    <w:basedOn w:val="Tabela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ombreamentoClaro">
    <w:name w:val="Light Shading"/>
    <w:basedOn w:val="Tabela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ombreamentoClaro-nfase1">
    <w:name w:val="Light Shading Accent 1"/>
    <w:basedOn w:val="Tabela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ombreamentoClaro-nfase2">
    <w:name w:val="Light Shading Accent 2"/>
    <w:basedOn w:val="Tabela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ombreamentoClaro-nfase3">
    <w:name w:val="Light Shading Accent 3"/>
    <w:basedOn w:val="Tabela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ombreamentoClaro-nfase4">
    <w:name w:val="Light Shading Accent 4"/>
    <w:basedOn w:val="Tabela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ombreamentoClaro-nfase5">
    <w:name w:val="Light Shading Accent 5"/>
    <w:basedOn w:val="Tabela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ombreamentoClaro-nfase6">
    <w:name w:val="Light Shading Accent 6"/>
    <w:basedOn w:val="Tabela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staClara">
    <w:name w:val="Light List"/>
    <w:basedOn w:val="Tabe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aClara-nfase1">
    <w:name w:val="Light List Accent 1"/>
    <w:basedOn w:val="Tabe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staClara-nfase2">
    <w:name w:val="Light List Accent 2"/>
    <w:basedOn w:val="Tabe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staClara-nfase3">
    <w:name w:val="Light List Accent 3"/>
    <w:basedOn w:val="Tabe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staClara-nfase4">
    <w:name w:val="Light List Accent 4"/>
    <w:basedOn w:val="Tabe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staClara-nfase5">
    <w:name w:val="Light List Accent 5"/>
    <w:basedOn w:val="Tabe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staClara-nfase6">
    <w:name w:val="Light List Accent 6"/>
    <w:basedOn w:val="Tabe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GradeClara">
    <w:name w:val="Light Grid"/>
    <w:basedOn w:val="Tabe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GradeClara-nfase1">
    <w:name w:val="Light Grid Accent 1"/>
    <w:basedOn w:val="Tabe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GradeClara-nfase2">
    <w:name w:val="Light Grid Accent 2"/>
    <w:basedOn w:val="Tabe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GradeClara-nfase3">
    <w:name w:val="Light Grid Accent 3"/>
    <w:basedOn w:val="Tabe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GradeClara-nfase4">
    <w:name w:val="Light Grid Accent 4"/>
    <w:basedOn w:val="Tabe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GradeClara-nfase5">
    <w:name w:val="Light Grid Accent 5"/>
    <w:basedOn w:val="Tabe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GradeClara-nfase6">
    <w:name w:val="Light Grid Accent 6"/>
    <w:basedOn w:val="Tabe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ombreamentoMdio1">
    <w:name w:val="Medium Shading 1"/>
    <w:basedOn w:val="Tabe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mentoMdio1-nfase1">
    <w:name w:val="Medium Shading 1 Accent 1"/>
    <w:basedOn w:val="Tabe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mentoMdio1-nfase2">
    <w:name w:val="Medium Shading 1 Accent 2"/>
    <w:basedOn w:val="Tabe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mentoMdio1-nfase3">
    <w:name w:val="Medium Shading 1 Accent 3"/>
    <w:basedOn w:val="Tabe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mentoMdio1-nfase4">
    <w:name w:val="Medium Shading 1 Accent 4"/>
    <w:basedOn w:val="Tabe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mentoMdio1-nfase5">
    <w:name w:val="Medium Shading 1 Accent 5"/>
    <w:basedOn w:val="Tabe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mentoMdio1-nfase6">
    <w:name w:val="Medium Shading 1 Accent 6"/>
    <w:basedOn w:val="Tabe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mentoMdio2">
    <w:name w:val="Medium Shading 2"/>
    <w:basedOn w:val="Tabe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mentoMdio2-nfase1">
    <w:name w:val="Medium Shading 2 Accent 1"/>
    <w:basedOn w:val="Tabe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mentoMdio2-nfase2">
    <w:name w:val="Medium Shading 2 Accent 2"/>
    <w:basedOn w:val="Tabe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mentoMdio2-nfase3">
    <w:name w:val="Medium Shading 2 Accent 3"/>
    <w:basedOn w:val="Tabe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mentoMdio2-nfase4">
    <w:name w:val="Medium Shading 2 Accent 4"/>
    <w:basedOn w:val="Tabe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mentoMdio2-nfase5">
    <w:name w:val="Medium Shading 2 Accent 5"/>
    <w:basedOn w:val="Tabe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mentoMdio2-nfase6">
    <w:name w:val="Medium Shading 2 Accent 6"/>
    <w:basedOn w:val="Tabe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staMdia1">
    <w:name w:val="Medium List 1"/>
    <w:basedOn w:val="Tabe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aMdia1-nfase1">
    <w:name w:val="Medium List 1 Accent 1"/>
    <w:basedOn w:val="Tabe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ListaMdia1-nfase2">
    <w:name w:val="Medium List 1 Accent 2"/>
    <w:basedOn w:val="Tabe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ListaMdia1-nfase3">
    <w:name w:val="Medium List 1 Accent 3"/>
    <w:basedOn w:val="Tabe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ListaMdia1-nfase4">
    <w:name w:val="Medium List 1 Accent 4"/>
    <w:basedOn w:val="Tabe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ListaMdia1-nfase5">
    <w:name w:val="Medium List 1 Accent 5"/>
    <w:basedOn w:val="Tabe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ListaMdia1-nfase6">
    <w:name w:val="Medium List 1 Accent 6"/>
    <w:basedOn w:val="Tabe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ListaMdia2">
    <w:name w:val="Medium List 2"/>
    <w:basedOn w:val="Tabe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dia2-nfase1">
    <w:name w:val="Medium List 2 Accent 1"/>
    <w:basedOn w:val="Tabe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dia2-nfase2">
    <w:name w:val="Medium List 2 Accent 2"/>
    <w:basedOn w:val="Tabe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dia2-nfase3">
    <w:name w:val="Medium List 2 Accent 3"/>
    <w:basedOn w:val="Tabe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dia2-nfase4">
    <w:name w:val="Medium List 2 Accent 4"/>
    <w:basedOn w:val="Tabe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dia2-nfase5">
    <w:name w:val="Medium List 2 Accent 5"/>
    <w:basedOn w:val="Tabe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dia2-nfase6">
    <w:name w:val="Medium List 2 Accent 6"/>
    <w:basedOn w:val="Tabe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radeMdia1">
    <w:name w:val="Medium Grid 1"/>
    <w:basedOn w:val="Tabe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adeMdia1-nfase1">
    <w:name w:val="Medium Grid 1 Accent 1"/>
    <w:basedOn w:val="Tabe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adeMdia1-nfase2">
    <w:name w:val="Medium Grid 1 Accent 2"/>
    <w:basedOn w:val="Tabe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adeMdia1-nfase3">
    <w:name w:val="Medium Grid 1 Accent 3"/>
    <w:basedOn w:val="Tabe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adeMdia1-nfase4">
    <w:name w:val="Medium Grid 1 Accent 4"/>
    <w:basedOn w:val="Tabe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adeMdia1-nfase5">
    <w:name w:val="Medium Grid 1 Accent 5"/>
    <w:basedOn w:val="Tabe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adeMdia1-nfase6">
    <w:name w:val="Medium Grid 1 Accent 6"/>
    <w:basedOn w:val="Tabe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GradeMdia2">
    <w:name w:val="Medium Grid 2"/>
    <w:basedOn w:val="Tabe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adeMdia2-nfase1">
    <w:name w:val="Medium Grid 2 Accent 1"/>
    <w:basedOn w:val="Tabe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adeMdia2-nfase2">
    <w:name w:val="Medium Grid 2 Accent 2"/>
    <w:basedOn w:val="Tabe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adeMdia2-nfase3">
    <w:name w:val="Medium Grid 2 Accent 3"/>
    <w:basedOn w:val="Tabe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adeMdia2-nfase4">
    <w:name w:val="Medium Grid 2 Accent 4"/>
    <w:basedOn w:val="Tabe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adeMdia2-nfase5">
    <w:name w:val="Medium Grid 2 Accent 5"/>
    <w:basedOn w:val="Tabe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adeMdia2-nfase6">
    <w:name w:val="Medium Grid 2 Accent 6"/>
    <w:basedOn w:val="Tabe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adeMdia3">
    <w:name w:val="Medium Grid 3"/>
    <w:basedOn w:val="Tabe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GradeMdia3-nfase1">
    <w:name w:val="Medium Grid 3 Accent 1"/>
    <w:basedOn w:val="Tabe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GradeMdia3-nfase2">
    <w:name w:val="Medium Grid 3 Accent 2"/>
    <w:basedOn w:val="Tabe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GradeMdia3-nfase3">
    <w:name w:val="Medium Grid 3 Accent 3"/>
    <w:basedOn w:val="Tabe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GradeMdia3-nfase4">
    <w:name w:val="Medium Grid 3 Accent 4"/>
    <w:basedOn w:val="Tabe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GradeMdia3-nfase5">
    <w:name w:val="Medium Grid 3 Accent 5"/>
    <w:basedOn w:val="Tabe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GradeMdia3-nfase6">
    <w:name w:val="Medium Grid 3 Accent 6"/>
    <w:basedOn w:val="Tabe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ListaEscura">
    <w:name w:val="Dark List"/>
    <w:basedOn w:val="Tabe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ListaEscura-nfase1">
    <w:name w:val="Dark List Accent 1"/>
    <w:basedOn w:val="Tabe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ListaEscura-nfase2">
    <w:name w:val="Dark List Accent 2"/>
    <w:basedOn w:val="Tabe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ListaEscura-nfase3">
    <w:name w:val="Dark List Accent 3"/>
    <w:basedOn w:val="Tabe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ListaEscura-nfase4">
    <w:name w:val="Dark List Accent 4"/>
    <w:basedOn w:val="Tabe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ListaEscura-nfase5">
    <w:name w:val="Dark List Accent 5"/>
    <w:basedOn w:val="Tabe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ListaEscura-nfase6">
    <w:name w:val="Dark List Accent 6"/>
    <w:basedOn w:val="Tabe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SombreamentoColorido">
    <w:name w:val="Colorful Shading"/>
    <w:basedOn w:val="Tabe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mentoEscuro-nfase1">
    <w:name w:val="Colorful Shading Accent 1"/>
    <w:basedOn w:val="Tabe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mentoColorido-nfase2">
    <w:name w:val="Colorful Shading Accent 2"/>
    <w:basedOn w:val="Tabe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mentoColorido-nfase3">
    <w:name w:val="Colorful Shading Accent 3"/>
    <w:basedOn w:val="Tabe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ombreamentoColorido-nfase4">
    <w:name w:val="Colorful Shading Accent 4"/>
    <w:basedOn w:val="Tabe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mentoColorido-nfase5">
    <w:name w:val="Colorful Shading Accent 5"/>
    <w:basedOn w:val="Tabe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mentoColorido-nfase6">
    <w:name w:val="Colorful Shading Accent 6"/>
    <w:basedOn w:val="Tabe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istaColorida">
    <w:name w:val="Colorful List"/>
    <w:basedOn w:val="Tabe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aColorida-nfase1">
    <w:name w:val="Colorful List Accent 1"/>
    <w:basedOn w:val="Tabe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aColorida-nfase2">
    <w:name w:val="Colorful List Accent 2"/>
    <w:basedOn w:val="Tabe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aColorida-nfase3">
    <w:name w:val="Colorful List Accent 3"/>
    <w:basedOn w:val="Tabe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aColorida-nfase4">
    <w:name w:val="Colorful List Accent 4"/>
    <w:basedOn w:val="Tabe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aColorida-nfase5">
    <w:name w:val="Colorful List Accent 5"/>
    <w:basedOn w:val="Tabe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aColorida-nfase6">
    <w:name w:val="Colorful List Accent 6"/>
    <w:basedOn w:val="Tabe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GradeColorida">
    <w:name w:val="Colorful Grid"/>
    <w:basedOn w:val="Tabe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adeColorida-nfase1">
    <w:name w:val="Colorful Grid Accent 1"/>
    <w:basedOn w:val="Tabe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adeColorida-nfase2">
    <w:name w:val="Colorful Grid Accent 2"/>
    <w:basedOn w:val="Tabe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adeColorida-nfase3">
    <w:name w:val="Colorful Grid Accent 3"/>
    <w:basedOn w:val="Tabe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adeColorida-nfase4">
    <w:name w:val="Colorful Grid Accent 4"/>
    <w:basedOn w:val="Tabe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adeColorida-nfase5">
    <w:name w:val="Colorful Grid Accent 5"/>
    <w:basedOn w:val="Tabe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adeColorida-nfase6">
    <w:name w:val="Colorful Grid Accent 6"/>
    <w:basedOn w:val="Tabe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Hyperlink">
    <w:name w:val="Hyperlink"/>
    <w:basedOn w:val="Fontepargpadro"/>
    <w:uiPriority w:val="99"/>
    <w:semiHidden/>
    <w:unhideWhenUsed/>
    <w:rsid w:val="00B20D52"/>
    <w:rPr>
      <w:color w:val="0000FF"/>
      <w:u w:val="single"/>
    </w:rPr>
  </w:style>
  <w:style w:type="paragraph" w:customStyle="1" w:styleId="TableParagraph">
    <w:name w:val="Table Paragraph"/>
    <w:basedOn w:val="Normal"/>
    <w:uiPriority w:val="1"/>
    <w:qFormat/>
    <w:rsid w:val="00B20D52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pt-BR"/>
    </w:rPr>
  </w:style>
  <w:style w:type="paragraph" w:styleId="Textodenotaderodap">
    <w:name w:val="footnote text"/>
    <w:basedOn w:val="Normal"/>
    <w:link w:val="TextodenotaderodapChar"/>
    <w:uiPriority w:val="99"/>
    <w:unhideWhenUsed/>
    <w:rsid w:val="00B20D52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sz w:val="20"/>
      <w:szCs w:val="20"/>
      <w:lang w:val="pt-BR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rsid w:val="00B20D52"/>
    <w:rPr>
      <w:rFonts w:ascii="Arial MT" w:eastAsia="Arial MT" w:hAnsi="Arial MT" w:cs="Arial MT"/>
      <w:sz w:val="20"/>
      <w:szCs w:val="20"/>
      <w:lang w:val="pt-BR"/>
    </w:rPr>
  </w:style>
  <w:style w:type="character" w:styleId="Refdenotaderodap">
    <w:name w:val="footnote reference"/>
    <w:basedOn w:val="Fontepargpadro"/>
    <w:uiPriority w:val="99"/>
    <w:semiHidden/>
    <w:unhideWhenUsed/>
    <w:rsid w:val="00B20D52"/>
    <w:rPr>
      <w:vertAlign w:val="superscript"/>
    </w:rPr>
  </w:style>
  <w:style w:type="table" w:customStyle="1" w:styleId="TableNormal1">
    <w:name w:val="Table Normal1"/>
    <w:uiPriority w:val="2"/>
    <w:semiHidden/>
    <w:unhideWhenUsed/>
    <w:qFormat/>
    <w:rsid w:val="00B20D52"/>
    <w:pPr>
      <w:widowControl w:val="0"/>
      <w:autoSpaceDE w:val="0"/>
      <w:autoSpaceDN w:val="0"/>
      <w:spacing w:after="0" w:line="240" w:lineRule="auto"/>
    </w:pPr>
    <w:rPr>
      <w:rFonts w:eastAsiaTheme="minorHAnsi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D7841CA977FCE42B86BEDCF29741449" ma:contentTypeVersion="15" ma:contentTypeDescription="Crie um novo documento." ma:contentTypeScope="" ma:versionID="222472be81c82a2d1d0b9c50c5c3f636">
  <xsd:schema xmlns:xsd="http://www.w3.org/2001/XMLSchema" xmlns:xs="http://www.w3.org/2001/XMLSchema" xmlns:p="http://schemas.microsoft.com/office/2006/metadata/properties" xmlns:ns2="7f82b8d4-4a8f-4bb4-92ea-03aa23c232e0" xmlns:ns3="2ff39d36-c71d-473a-9e1f-65a24b9a38a0" targetNamespace="http://schemas.microsoft.com/office/2006/metadata/properties" ma:root="true" ma:fieldsID="33173778197b137bef5648fd089c1605" ns2:_="" ns3:_="">
    <xsd:import namespace="7f82b8d4-4a8f-4bb4-92ea-03aa23c232e0"/>
    <xsd:import namespace="2ff39d36-c71d-473a-9e1f-65a24b9a38a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82b8d4-4a8f-4bb4-92ea-03aa23c232e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8fbca7b6-563c-46b1-993f-10e1005d6db5}" ma:internalName="TaxCatchAll" ma:showField="CatchAllData" ma:web="7f82b8d4-4a8f-4bb4-92ea-03aa23c232e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f39d36-c71d-473a-9e1f-65a24b9a38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Marcações de imagem" ma:readOnly="false" ma:fieldId="{5cf76f15-5ced-4ddc-b409-7134ff3c332f}" ma:taxonomyMulti="true" ma:sspId="e097bd28-3fa5-4e9f-8205-9507d9513b2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f82b8d4-4a8f-4bb4-92ea-03aa23c232e0" xsi:nil="true"/>
    <lcf76f155ced4ddcb4097134ff3c332f xmlns="2ff39d36-c71d-473a-9e1f-65a24b9a38a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98B31D3-F211-4BC9-96A0-6F76770A4B6E}"/>
</file>

<file path=customXml/itemProps3.xml><?xml version="1.0" encoding="utf-8"?>
<ds:datastoreItem xmlns:ds="http://schemas.openxmlformats.org/officeDocument/2006/customXml" ds:itemID="{23CCF834-A2D4-423F-9AC7-E0AD3ACE7F3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CEE46F6-FDCA-4FA2-966B-8CD239E1DD56}">
  <ds:schemaRefs>
    <ds:schemaRef ds:uri="http://schemas.microsoft.com/office/2006/metadata/properties"/>
    <ds:schemaRef ds:uri="http://schemas.microsoft.com/office/infopath/2007/PartnerControls"/>
    <ds:schemaRef ds:uri="7f82b8d4-4a8f-4bb4-92ea-03aa23c232e0"/>
    <ds:schemaRef ds:uri="2ff39d36-c71d-473a-9e1f-65a24b9a38a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671</Words>
  <Characters>3627</Characters>
  <Application>Microsoft Office Word</Application>
  <DocSecurity>0</DocSecurity>
  <Lines>30</Lines>
  <Paragraphs>8</Paragraphs>
  <ScaleCrop>false</ScaleCrop>
  <Manager/>
  <Company/>
  <LinksUpToDate>false</LinksUpToDate>
  <CharactersWithSpaces>4290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Vinícius Venancio de Sousa</cp:lastModifiedBy>
  <cp:revision>5</cp:revision>
  <dcterms:created xsi:type="dcterms:W3CDTF">2025-11-28T19:21:00Z</dcterms:created>
  <dcterms:modified xsi:type="dcterms:W3CDTF">2026-07-10T18:56:00Z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0x010100CD7841CA977FCE42B86BEDCF29741449</vt:lpwstr>
  </property>
  <property fmtid="{D5CDD505-2E9C-101B-9397-08002B2CF9AE}" pid="3" name="MediaServiceImageTags">
    <vt:lpwstr/>
  </property>
</Properties>
</file>